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5164BCC1" w:rsidR="00BF7F06" w:rsidRPr="00A11D21" w:rsidRDefault="00A15CDE" w:rsidP="009E4AB7">
      <w:pPr>
        <w:rPr>
          <w:rFonts w:ascii="Calibri" w:hAnsi="Calibri" w:cs="Calibri"/>
          <w:b/>
          <w:bCs/>
        </w:rPr>
      </w:pPr>
      <w:r>
        <w:rPr>
          <w:rFonts w:ascii="Calibri" w:hAnsi="Calibri" w:cs="Calibri"/>
          <w:b/>
          <w:bCs/>
        </w:rPr>
        <w:t>It’s A Mindset</w:t>
      </w:r>
    </w:p>
    <w:p w14:paraId="2CDC2AFF" w14:textId="00A9ABCB" w:rsidR="007A6325" w:rsidRPr="00A11D21" w:rsidRDefault="003E386C" w:rsidP="009E4AB7">
      <w:pPr>
        <w:rPr>
          <w:rFonts w:ascii="Calibri" w:hAnsi="Calibri" w:cs="Calibri"/>
          <w:b/>
          <w:bCs/>
        </w:rPr>
      </w:pPr>
      <w:r>
        <w:rPr>
          <w:rFonts w:ascii="Calibri" w:hAnsi="Calibri" w:cs="Calibri"/>
          <w:b/>
          <w:bCs/>
        </w:rPr>
        <w:t xml:space="preserve">Today Is </w:t>
      </w:r>
      <w:proofErr w:type="gramStart"/>
      <w:r>
        <w:rPr>
          <w:rFonts w:ascii="Calibri" w:hAnsi="Calibri" w:cs="Calibri"/>
          <w:b/>
          <w:bCs/>
        </w:rPr>
        <w:t>The</w:t>
      </w:r>
      <w:proofErr w:type="gramEnd"/>
      <w:r>
        <w:rPr>
          <w:rFonts w:ascii="Calibri" w:hAnsi="Calibri" w:cs="Calibri"/>
          <w:b/>
          <w:bCs/>
        </w:rPr>
        <w:t xml:space="preserve"> Day</w:t>
      </w:r>
      <w:r w:rsidR="00AA5ED6" w:rsidRPr="00A11D21">
        <w:rPr>
          <w:rFonts w:ascii="Calibri" w:hAnsi="Calibri" w:cs="Calibri"/>
          <w:b/>
          <w:bCs/>
        </w:rPr>
        <w:t xml:space="preserve"> </w:t>
      </w:r>
      <w:r w:rsidR="00C01D01" w:rsidRPr="00A11D21">
        <w:rPr>
          <w:rFonts w:ascii="Calibri" w:hAnsi="Calibri" w:cs="Calibri"/>
          <w:b/>
          <w:bCs/>
        </w:rPr>
        <w:t>(</w:t>
      </w:r>
      <w:r w:rsidR="00AB12C5" w:rsidRPr="00A11D21">
        <w:rPr>
          <w:rFonts w:ascii="Calibri" w:hAnsi="Calibri" w:cs="Calibri"/>
          <w:b/>
          <w:bCs/>
        </w:rPr>
        <w:t xml:space="preserve">Part </w:t>
      </w:r>
      <w:r>
        <w:rPr>
          <w:rFonts w:ascii="Calibri" w:hAnsi="Calibri" w:cs="Calibri"/>
          <w:b/>
          <w:bCs/>
        </w:rPr>
        <w:t>6</w:t>
      </w:r>
      <w:r w:rsidR="00B47A64">
        <w:rPr>
          <w:rFonts w:ascii="Calibri" w:hAnsi="Calibri" w:cs="Calibri"/>
          <w:b/>
          <w:bCs/>
        </w:rPr>
        <w:t xml:space="preserve"> of </w:t>
      </w:r>
      <w:r w:rsidR="00A15CDE">
        <w:rPr>
          <w:rFonts w:ascii="Calibri" w:hAnsi="Calibri" w:cs="Calibri"/>
          <w:b/>
          <w:bCs/>
        </w:rPr>
        <w:t>7</w:t>
      </w:r>
      <w:r w:rsidR="00C01D01" w:rsidRPr="00A11D21">
        <w:rPr>
          <w:rFonts w:ascii="Calibri" w:hAnsi="Calibri" w:cs="Calibri"/>
          <w:b/>
          <w:bCs/>
        </w:rPr>
        <w:t>)</w:t>
      </w:r>
    </w:p>
    <w:p w14:paraId="156A3DE0" w14:textId="6044B3B4" w:rsidR="007A6325" w:rsidRPr="00A11D21" w:rsidRDefault="003E386C" w:rsidP="009E4AB7">
      <w:pPr>
        <w:rPr>
          <w:rFonts w:ascii="Calibri" w:hAnsi="Calibri" w:cs="Calibri"/>
          <w:b/>
          <w:bCs/>
        </w:rPr>
      </w:pPr>
      <w:r>
        <w:rPr>
          <w:rFonts w:ascii="Calibri" w:hAnsi="Calibri" w:cs="Calibri"/>
          <w:b/>
          <w:bCs/>
        </w:rPr>
        <w:t>Psalm 118:24</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04B3354E" w14:textId="62463E13" w:rsidR="003E386C" w:rsidRPr="003E386C" w:rsidRDefault="003E386C" w:rsidP="003E386C">
      <w:pPr>
        <w:spacing w:line="276" w:lineRule="auto"/>
        <w:rPr>
          <w:rFonts w:ascii="Calibri" w:hAnsi="Calibri"/>
        </w:rPr>
      </w:pPr>
      <w:r w:rsidRPr="003E386C">
        <w:rPr>
          <w:rFonts w:ascii="Calibri" w:hAnsi="Calibri"/>
        </w:rPr>
        <w:t xml:space="preserve">One of the things I love to do in the summer is go over to the arcade and play Pop-A-Shot. I love to get my basketball game on. You get 45 seconds to score as many hoops as possible. If you play the ultimate version, the goal actually adjusts distances. The last 15 seconds is the 3-point phase and the goal shifts back. If you make goals from long range, you get 3 points. My all-time record is 45 points for 45 seconds. But I have a lot of work to do. In fact, after church today, I may run over and practice my shot a little bit more. I love that. </w:t>
      </w:r>
    </w:p>
    <w:p w14:paraId="6A10A436" w14:textId="77777777" w:rsidR="003E386C" w:rsidRPr="003E386C" w:rsidRDefault="003E386C" w:rsidP="003E386C">
      <w:pPr>
        <w:spacing w:line="276" w:lineRule="auto"/>
        <w:rPr>
          <w:rFonts w:ascii="Calibri" w:hAnsi="Calibri"/>
        </w:rPr>
      </w:pPr>
    </w:p>
    <w:p w14:paraId="1B789246" w14:textId="77777777" w:rsidR="003E386C" w:rsidRPr="003E386C" w:rsidRDefault="003E386C" w:rsidP="003E386C">
      <w:pPr>
        <w:spacing w:line="276" w:lineRule="auto"/>
        <w:rPr>
          <w:rFonts w:ascii="Calibri" w:hAnsi="Calibri"/>
        </w:rPr>
      </w:pPr>
      <w:r w:rsidRPr="003E386C">
        <w:rPr>
          <w:rFonts w:ascii="Calibri" w:hAnsi="Calibri"/>
        </w:rPr>
        <w:t xml:space="preserve">Unfortunately, you only get 45 seconds to play. When the buzzer sounds, everything is over. It's kind of like life. We have a certain amount of time before the buzzer goes off. We have a certain amount of time to live. What we want to do in life is take as many shots as possible. We want to score as many baskets, as many points as possible. We want to embrace every single moment that God has for us. </w:t>
      </w:r>
    </w:p>
    <w:p w14:paraId="7B90350F" w14:textId="77777777" w:rsidR="003E386C" w:rsidRPr="003E386C" w:rsidRDefault="003E386C" w:rsidP="003E386C">
      <w:pPr>
        <w:spacing w:line="276" w:lineRule="auto"/>
        <w:rPr>
          <w:rFonts w:ascii="Calibri" w:hAnsi="Calibri"/>
        </w:rPr>
      </w:pPr>
    </w:p>
    <w:p w14:paraId="6650720A" w14:textId="77777777" w:rsidR="003E386C" w:rsidRPr="003E386C" w:rsidRDefault="003E386C" w:rsidP="003E386C">
      <w:pPr>
        <w:spacing w:line="276" w:lineRule="auto"/>
        <w:rPr>
          <w:rFonts w:ascii="Calibri" w:hAnsi="Calibri"/>
        </w:rPr>
      </w:pPr>
      <w:r w:rsidRPr="003E386C">
        <w:rPr>
          <w:rFonts w:ascii="Calibri" w:hAnsi="Calibri"/>
        </w:rPr>
        <w:t xml:space="preserve">Today, we're continuing with the series we kicked off a few weeks ago, called “It’s A Mindset.” Our mindset focus today is “I will embrace everything that God has for me today.” I want to talk to you today about how to embrace every moment that God has for you and for us in the present. </w:t>
      </w:r>
    </w:p>
    <w:p w14:paraId="3733D18F" w14:textId="77777777" w:rsidR="003E386C" w:rsidRPr="003E386C" w:rsidRDefault="003E386C" w:rsidP="003E386C">
      <w:pPr>
        <w:spacing w:line="276" w:lineRule="auto"/>
        <w:rPr>
          <w:rFonts w:ascii="Calibri" w:hAnsi="Calibri"/>
        </w:rPr>
      </w:pPr>
    </w:p>
    <w:p w14:paraId="59FB3250" w14:textId="77777777" w:rsidR="003E386C" w:rsidRPr="003E386C" w:rsidRDefault="003E386C" w:rsidP="003E386C">
      <w:pPr>
        <w:spacing w:line="276" w:lineRule="auto"/>
        <w:rPr>
          <w:rFonts w:ascii="Calibri" w:hAnsi="Calibri"/>
        </w:rPr>
      </w:pPr>
      <w:r w:rsidRPr="003E386C">
        <w:rPr>
          <w:rFonts w:ascii="Calibri" w:hAnsi="Calibri"/>
        </w:rPr>
        <w:t xml:space="preserve">Because we're not promised tomorrow. We would all love to think that we're going to be here for a really long time and I hope that we all are. But the reality is, we only have a certain number of days until the buzzer sounds and we're out of here. </w:t>
      </w:r>
    </w:p>
    <w:p w14:paraId="14C61F53" w14:textId="77777777" w:rsidR="003E386C" w:rsidRPr="003E386C" w:rsidRDefault="003E386C" w:rsidP="003E386C">
      <w:pPr>
        <w:spacing w:line="276" w:lineRule="auto"/>
        <w:rPr>
          <w:rFonts w:ascii="Calibri" w:hAnsi="Calibri"/>
        </w:rPr>
      </w:pPr>
    </w:p>
    <w:p w14:paraId="0FBC0E95" w14:textId="77777777" w:rsidR="001732B9" w:rsidRDefault="003E386C" w:rsidP="003E386C">
      <w:pPr>
        <w:spacing w:line="276" w:lineRule="auto"/>
        <w:rPr>
          <w:rFonts w:ascii="Calibri" w:hAnsi="Calibri"/>
        </w:rPr>
      </w:pPr>
      <w:r w:rsidRPr="003E386C">
        <w:rPr>
          <w:rFonts w:ascii="Calibri" w:hAnsi="Calibri"/>
        </w:rPr>
        <w:t xml:space="preserve">How can we embrace the things that God has for us? How can we live each day to the fullest? Interestingly enough, the Bible addresses this in Psalm 118. </w:t>
      </w:r>
    </w:p>
    <w:p w14:paraId="4B270907" w14:textId="77777777" w:rsidR="001732B9" w:rsidRDefault="001732B9" w:rsidP="003E386C">
      <w:pPr>
        <w:spacing w:line="276" w:lineRule="auto"/>
        <w:rPr>
          <w:rFonts w:ascii="Calibri" w:hAnsi="Calibri"/>
        </w:rPr>
      </w:pPr>
    </w:p>
    <w:p w14:paraId="0FAC7B16" w14:textId="33921D85" w:rsidR="003E386C" w:rsidRPr="003E386C" w:rsidRDefault="003E386C" w:rsidP="003E386C">
      <w:pPr>
        <w:spacing w:line="276" w:lineRule="auto"/>
        <w:rPr>
          <w:rFonts w:ascii="Calibri" w:hAnsi="Calibri"/>
        </w:rPr>
      </w:pPr>
      <w:r w:rsidRPr="003E386C">
        <w:rPr>
          <w:rFonts w:ascii="Calibri" w:hAnsi="Calibri"/>
        </w:rPr>
        <w:t>Psalm 118:24 is a familiar verse to many of us. But it's a powerful one that we probably don't think about enough.</w:t>
      </w:r>
    </w:p>
    <w:p w14:paraId="66FABCDA" w14:textId="77777777" w:rsidR="003E386C" w:rsidRPr="003E386C" w:rsidRDefault="003E386C" w:rsidP="003E386C">
      <w:pPr>
        <w:spacing w:line="276" w:lineRule="auto"/>
        <w:rPr>
          <w:rFonts w:ascii="Calibri" w:hAnsi="Calibri"/>
        </w:rPr>
      </w:pPr>
    </w:p>
    <w:p w14:paraId="3C2BEA70" w14:textId="77777777" w:rsidR="003E386C" w:rsidRPr="003E386C" w:rsidRDefault="003E386C" w:rsidP="003E386C">
      <w:pPr>
        <w:spacing w:line="276" w:lineRule="auto"/>
        <w:rPr>
          <w:rFonts w:ascii="Calibri" w:hAnsi="Calibri"/>
        </w:rPr>
      </w:pPr>
      <w:r w:rsidRPr="003E386C">
        <w:rPr>
          <w:rFonts w:ascii="Calibri" w:hAnsi="Calibri"/>
        </w:rPr>
        <w:t>“This is the day the Lord has made. I will rejoice and be glad in it” (Psalm 118:24).</w:t>
      </w:r>
    </w:p>
    <w:p w14:paraId="7BCD8C19" w14:textId="77777777" w:rsidR="003E386C" w:rsidRPr="003E386C" w:rsidRDefault="003E386C" w:rsidP="003E386C">
      <w:pPr>
        <w:spacing w:line="276" w:lineRule="auto"/>
        <w:rPr>
          <w:rFonts w:ascii="Calibri" w:hAnsi="Calibri"/>
        </w:rPr>
      </w:pPr>
    </w:p>
    <w:p w14:paraId="17848AE1" w14:textId="77777777" w:rsidR="003E386C" w:rsidRPr="003E386C" w:rsidRDefault="003E386C" w:rsidP="003E386C">
      <w:pPr>
        <w:spacing w:line="276" w:lineRule="auto"/>
        <w:rPr>
          <w:rFonts w:ascii="Calibri" w:hAnsi="Calibri"/>
        </w:rPr>
      </w:pPr>
      <w:r w:rsidRPr="003E386C">
        <w:rPr>
          <w:rFonts w:ascii="Calibri" w:hAnsi="Calibri"/>
        </w:rPr>
        <w:t xml:space="preserve">The only day that this verse talks about is what day? Today. It doesn't talk about yesterday and it doesn't talk about tomorrow. It talks about right now, today. </w:t>
      </w:r>
    </w:p>
    <w:p w14:paraId="52D08D83" w14:textId="77777777" w:rsidR="003E386C" w:rsidRPr="003E386C" w:rsidRDefault="003E386C" w:rsidP="003E386C">
      <w:pPr>
        <w:spacing w:line="276" w:lineRule="auto"/>
        <w:rPr>
          <w:rFonts w:ascii="Calibri" w:hAnsi="Calibri"/>
        </w:rPr>
      </w:pPr>
    </w:p>
    <w:p w14:paraId="25D1C823" w14:textId="54DB710C" w:rsidR="003E386C" w:rsidRPr="003E386C" w:rsidRDefault="003E386C" w:rsidP="003E386C">
      <w:pPr>
        <w:spacing w:line="276" w:lineRule="auto"/>
        <w:rPr>
          <w:rFonts w:ascii="Calibri" w:hAnsi="Calibri"/>
        </w:rPr>
      </w:pPr>
      <w:r w:rsidRPr="003E386C">
        <w:rPr>
          <w:rFonts w:ascii="Calibri" w:hAnsi="Calibri"/>
        </w:rPr>
        <w:lastRenderedPageBreak/>
        <w:t xml:space="preserve">This </w:t>
      </w:r>
      <w:r w:rsidR="001732B9">
        <w:rPr>
          <w:rFonts w:ascii="Calibri" w:hAnsi="Calibri"/>
        </w:rPr>
        <w:t>p</w:t>
      </w:r>
      <w:r w:rsidRPr="003E386C">
        <w:rPr>
          <w:rFonts w:ascii="Calibri" w:hAnsi="Calibri"/>
        </w:rPr>
        <w:t xml:space="preserve">salm was written by one of the kings of Israel. I think it sounds a lot like King David. We're not told specifically in the Bible. But it's obvious that the king has had many enemies, and God has delivered him in a great victory. As a result, he goes to the house of </w:t>
      </w:r>
      <w:proofErr w:type="gramStart"/>
      <w:r w:rsidRPr="003E386C">
        <w:rPr>
          <w:rFonts w:ascii="Calibri" w:hAnsi="Calibri"/>
        </w:rPr>
        <w:t>worship to worship</w:t>
      </w:r>
      <w:proofErr w:type="gramEnd"/>
      <w:r w:rsidRPr="003E386C">
        <w:rPr>
          <w:rFonts w:ascii="Calibri" w:hAnsi="Calibri"/>
        </w:rPr>
        <w:t xml:space="preserve"> God. That's what this song, Psalm 118, is all about. It's all about that and it's all about today, what God wants to do in our life today. </w:t>
      </w:r>
    </w:p>
    <w:p w14:paraId="7BF7AF9E" w14:textId="77777777" w:rsidR="003E386C" w:rsidRPr="003E386C" w:rsidRDefault="003E386C" w:rsidP="003E386C">
      <w:pPr>
        <w:spacing w:line="276" w:lineRule="auto"/>
        <w:rPr>
          <w:rFonts w:ascii="Calibri" w:hAnsi="Calibri"/>
        </w:rPr>
      </w:pPr>
    </w:p>
    <w:p w14:paraId="6819367C" w14:textId="77777777" w:rsidR="003E386C" w:rsidRPr="003E386C" w:rsidRDefault="003E386C" w:rsidP="003E386C">
      <w:pPr>
        <w:spacing w:line="276" w:lineRule="auto"/>
        <w:rPr>
          <w:rFonts w:ascii="Calibri" w:hAnsi="Calibri"/>
        </w:rPr>
      </w:pPr>
      <w:r w:rsidRPr="003E386C">
        <w:rPr>
          <w:rFonts w:ascii="Calibri" w:hAnsi="Calibri"/>
        </w:rPr>
        <w:t xml:space="preserve">This psalm is actually the most quoted psalm in all of the New Testament. The book of Psalms is in the Old Testament, but it's quoted repeatedly and more than any other psalm in the New Testament. Jesus quotes it. The gospel writers quote it. The epistles. There are so many. If people keep talking about it over and over again, there has to be something about it that's powerful. There has to be something in it that has some truth and some insights for us that would be so helpful today. People had been talking and quoting Psalm 118 for many years and they're all throughout the New Testament. </w:t>
      </w:r>
    </w:p>
    <w:p w14:paraId="2A4C1714" w14:textId="77777777" w:rsidR="003E386C" w:rsidRPr="003E386C" w:rsidRDefault="003E386C" w:rsidP="003E386C">
      <w:pPr>
        <w:spacing w:line="276" w:lineRule="auto"/>
        <w:rPr>
          <w:rFonts w:ascii="Calibri" w:hAnsi="Calibri"/>
        </w:rPr>
      </w:pPr>
    </w:p>
    <w:p w14:paraId="441E208C" w14:textId="77777777" w:rsidR="003E386C" w:rsidRPr="003E386C" w:rsidRDefault="003E386C" w:rsidP="003E386C">
      <w:pPr>
        <w:spacing w:line="276" w:lineRule="auto"/>
        <w:rPr>
          <w:rFonts w:ascii="Calibri" w:hAnsi="Calibri"/>
        </w:rPr>
      </w:pPr>
      <w:r w:rsidRPr="003E386C">
        <w:rPr>
          <w:rFonts w:ascii="Calibri" w:hAnsi="Calibri"/>
        </w:rPr>
        <w:t>How do we do this? How can we begin to live in today? How can we keep that mindset – I will embrace everything that God has for me today?</w:t>
      </w:r>
    </w:p>
    <w:p w14:paraId="52D3833C" w14:textId="77777777" w:rsidR="003E386C" w:rsidRPr="003E386C" w:rsidRDefault="003E386C" w:rsidP="003E386C">
      <w:pPr>
        <w:spacing w:line="276" w:lineRule="auto"/>
        <w:rPr>
          <w:rFonts w:ascii="Calibri" w:hAnsi="Calibri"/>
        </w:rPr>
      </w:pPr>
    </w:p>
    <w:p w14:paraId="175E6F9D" w14:textId="77777777" w:rsidR="003E386C" w:rsidRPr="003E386C" w:rsidRDefault="003E386C" w:rsidP="003E386C">
      <w:pPr>
        <w:spacing w:line="276" w:lineRule="auto"/>
        <w:rPr>
          <w:rFonts w:ascii="Calibri" w:hAnsi="Calibri"/>
        </w:rPr>
      </w:pPr>
      <w:r w:rsidRPr="003E386C">
        <w:rPr>
          <w:rFonts w:ascii="Calibri" w:hAnsi="Calibri"/>
          <w:b/>
          <w:bCs/>
        </w:rPr>
        <w:t>1. DON’T GET HUNG UP ON THE PAST</w:t>
      </w:r>
    </w:p>
    <w:p w14:paraId="1CEC9335" w14:textId="77777777" w:rsidR="003E386C" w:rsidRPr="003E386C" w:rsidRDefault="003E386C" w:rsidP="003E386C">
      <w:pPr>
        <w:spacing w:line="276" w:lineRule="auto"/>
        <w:rPr>
          <w:rFonts w:ascii="Calibri" w:hAnsi="Calibri"/>
        </w:rPr>
      </w:pPr>
    </w:p>
    <w:p w14:paraId="3AD8226F" w14:textId="284413BF" w:rsidR="003E386C" w:rsidRPr="003E386C" w:rsidRDefault="003E386C" w:rsidP="003E386C">
      <w:pPr>
        <w:spacing w:line="276" w:lineRule="auto"/>
        <w:rPr>
          <w:rFonts w:ascii="Calibri" w:hAnsi="Calibri"/>
        </w:rPr>
      </w:pPr>
      <w:r w:rsidRPr="003E386C">
        <w:rPr>
          <w:rFonts w:ascii="Calibri" w:hAnsi="Calibri"/>
        </w:rPr>
        <w:t>If we're hung up on the past, we cannot embrace the present. Maybe there's an event or a season that</w:t>
      </w:r>
      <w:r w:rsidR="001732B9">
        <w:rPr>
          <w:rFonts w:ascii="Calibri" w:hAnsi="Calibri"/>
        </w:rPr>
        <w:t xml:space="preserve"> ha</w:t>
      </w:r>
      <w:r w:rsidRPr="003E386C">
        <w:rPr>
          <w:rFonts w:ascii="Calibri" w:hAnsi="Calibri"/>
        </w:rPr>
        <w:t xml:space="preserve">s taken place in your life and it's hard to get past the past. Sometimes we have done things that have caused pain in our past choices that we've made. We're like, “Oh my goodness, if I could go back and do that again. Please, Lord.” </w:t>
      </w:r>
    </w:p>
    <w:p w14:paraId="10ADCF6C" w14:textId="77777777" w:rsidR="003E386C" w:rsidRPr="003E386C" w:rsidRDefault="003E386C" w:rsidP="003E386C">
      <w:pPr>
        <w:spacing w:line="276" w:lineRule="auto"/>
        <w:rPr>
          <w:rFonts w:ascii="Calibri" w:hAnsi="Calibri"/>
        </w:rPr>
      </w:pPr>
    </w:p>
    <w:p w14:paraId="76FB2691" w14:textId="77777777" w:rsidR="003E386C" w:rsidRPr="003E386C" w:rsidRDefault="003E386C" w:rsidP="003E386C">
      <w:pPr>
        <w:spacing w:line="276" w:lineRule="auto"/>
        <w:rPr>
          <w:rFonts w:ascii="Calibri" w:hAnsi="Calibri"/>
        </w:rPr>
      </w:pPr>
      <w:r w:rsidRPr="003E386C">
        <w:rPr>
          <w:rFonts w:ascii="Calibri" w:hAnsi="Calibri"/>
        </w:rPr>
        <w:t xml:space="preserve">Do you remember in </w:t>
      </w:r>
      <w:r w:rsidRPr="003E386C">
        <w:rPr>
          <w:rFonts w:ascii="Calibri" w:hAnsi="Calibri"/>
          <w:i/>
          <w:iCs/>
        </w:rPr>
        <w:t xml:space="preserve">Superman </w:t>
      </w:r>
      <w:r w:rsidRPr="003E386C">
        <w:rPr>
          <w:rFonts w:ascii="Calibri" w:hAnsi="Calibri"/>
        </w:rPr>
        <w:t xml:space="preserve">when he began to fly around the world and he spun the planet backwards and he brought time back? Wouldn’t that be cool? Would that be great if we could do that? We've all got a long list of things that we would go back and redo. Maybe it was 10 years ago, 5 years ago. Maybe it was last night for all I know. But there are choices and decisions that we make that we're like, “I wish I could go back. I wish I could do that over again. Lord, please.” But the reality is that’s not going to happen. </w:t>
      </w:r>
    </w:p>
    <w:p w14:paraId="1C037BB1" w14:textId="77777777" w:rsidR="003E386C" w:rsidRPr="003E386C" w:rsidRDefault="003E386C" w:rsidP="003E386C">
      <w:pPr>
        <w:spacing w:line="276" w:lineRule="auto"/>
        <w:rPr>
          <w:rFonts w:ascii="Calibri" w:hAnsi="Calibri"/>
        </w:rPr>
      </w:pPr>
    </w:p>
    <w:p w14:paraId="4CAD083F" w14:textId="77777777" w:rsidR="003E386C" w:rsidRPr="003E386C" w:rsidRDefault="003E386C" w:rsidP="003E386C">
      <w:pPr>
        <w:spacing w:line="276" w:lineRule="auto"/>
        <w:rPr>
          <w:rFonts w:ascii="Calibri" w:hAnsi="Calibri"/>
        </w:rPr>
      </w:pPr>
      <w:r w:rsidRPr="003E386C">
        <w:rPr>
          <w:rFonts w:ascii="Calibri" w:hAnsi="Calibri"/>
        </w:rPr>
        <w:t xml:space="preserve">We can learn from the past. In fact, it's foolish to not learn from the past. We should learn from the past, but let's not live in the past. Let's learn from it. There's a lot to learn. People that don't learn from the past keep making the same mistakes. That's why people hop from relationship to relationship. Why? Because we don't learn. We just keep repeating the same patterns. We have to deal with the past, but let's not live there and let's not get hung up on the past. Let's not get hung up on our past hurts and our past victories too. </w:t>
      </w:r>
    </w:p>
    <w:p w14:paraId="252235A6" w14:textId="77777777" w:rsidR="003E386C" w:rsidRPr="003E386C" w:rsidRDefault="003E386C" w:rsidP="003E386C">
      <w:pPr>
        <w:spacing w:line="276" w:lineRule="auto"/>
        <w:rPr>
          <w:rFonts w:ascii="Calibri" w:hAnsi="Calibri"/>
        </w:rPr>
      </w:pPr>
    </w:p>
    <w:p w14:paraId="2C70F633" w14:textId="77777777" w:rsidR="003E386C" w:rsidRPr="003E386C" w:rsidRDefault="003E386C" w:rsidP="003E386C">
      <w:pPr>
        <w:spacing w:line="276" w:lineRule="auto"/>
        <w:rPr>
          <w:rFonts w:ascii="Calibri" w:hAnsi="Calibri"/>
        </w:rPr>
      </w:pPr>
      <w:r w:rsidRPr="003E386C">
        <w:rPr>
          <w:rFonts w:ascii="Calibri" w:hAnsi="Calibri"/>
        </w:rPr>
        <w:t xml:space="preserve">Sometimes our greatest enemy of our future is the successes we've had in the past. We have to get over those too. Because yesterday's victories don't propel us into the future. We have to keep living for God. We have to keep making the right choices. We have to keep living with a Christ-centered mindset. Just because we did that 5 years ago, doesn't mean that it's not important today. Past victories, past hurts. We can't live in the past. </w:t>
      </w:r>
    </w:p>
    <w:p w14:paraId="04A1D4A7" w14:textId="77777777" w:rsidR="003E386C" w:rsidRPr="003E386C" w:rsidRDefault="003E386C" w:rsidP="003E386C">
      <w:pPr>
        <w:spacing w:line="276" w:lineRule="auto"/>
        <w:rPr>
          <w:rFonts w:ascii="Calibri" w:hAnsi="Calibri"/>
        </w:rPr>
      </w:pPr>
    </w:p>
    <w:p w14:paraId="4F67C124" w14:textId="77777777" w:rsidR="003E386C" w:rsidRPr="003E386C" w:rsidRDefault="003E386C" w:rsidP="003E386C">
      <w:pPr>
        <w:spacing w:line="276" w:lineRule="auto"/>
        <w:rPr>
          <w:rFonts w:ascii="Calibri" w:hAnsi="Calibri"/>
        </w:rPr>
      </w:pPr>
      <w:r w:rsidRPr="003E386C">
        <w:rPr>
          <w:rFonts w:ascii="Calibri" w:hAnsi="Calibri"/>
        </w:rPr>
        <w:t xml:space="preserve">Look at this in Psalm 118:6-8. Because verse 24 that I just read a moment ago – “This is the day the Lord has made. Let us rejoice and be glad in it” – is really explained all the way through Psalm 118. I think verse 24 is the theme of the entire chapter. </w:t>
      </w:r>
    </w:p>
    <w:p w14:paraId="5A695DF0" w14:textId="77777777" w:rsidR="003E386C" w:rsidRPr="003E386C" w:rsidRDefault="003E386C" w:rsidP="003E386C">
      <w:pPr>
        <w:spacing w:line="276" w:lineRule="auto"/>
        <w:rPr>
          <w:rFonts w:ascii="Calibri" w:hAnsi="Calibri"/>
        </w:rPr>
      </w:pPr>
    </w:p>
    <w:p w14:paraId="1745B48E" w14:textId="56B63FD2" w:rsidR="003E386C" w:rsidRPr="003E386C" w:rsidRDefault="003E386C" w:rsidP="003E386C">
      <w:pPr>
        <w:spacing w:line="276" w:lineRule="auto"/>
        <w:rPr>
          <w:rFonts w:ascii="Calibri" w:hAnsi="Calibri"/>
        </w:rPr>
      </w:pPr>
      <w:r w:rsidRPr="003E386C">
        <w:rPr>
          <w:rFonts w:ascii="Calibri" w:hAnsi="Calibri"/>
        </w:rPr>
        <w:t>“The Lord is for me, so I will have no fear. What can mere people do to me? It is better to take refuge in the Lord than to trust in people” (Psalm 118:6-8).</w:t>
      </w:r>
    </w:p>
    <w:p w14:paraId="682C626E" w14:textId="77777777" w:rsidR="003E386C" w:rsidRPr="003E386C" w:rsidRDefault="003E386C" w:rsidP="003E386C">
      <w:pPr>
        <w:spacing w:line="276" w:lineRule="auto"/>
        <w:rPr>
          <w:rFonts w:ascii="Calibri" w:hAnsi="Calibri"/>
        </w:rPr>
      </w:pPr>
    </w:p>
    <w:p w14:paraId="09C914AB" w14:textId="1D8902C7" w:rsidR="003E386C" w:rsidRPr="003E386C" w:rsidRDefault="003E386C" w:rsidP="003E386C">
      <w:pPr>
        <w:spacing w:line="276" w:lineRule="auto"/>
        <w:rPr>
          <w:rFonts w:ascii="Calibri" w:hAnsi="Calibri"/>
        </w:rPr>
      </w:pPr>
      <w:r w:rsidRPr="003E386C">
        <w:rPr>
          <w:rFonts w:ascii="Calibri" w:hAnsi="Calibri"/>
        </w:rPr>
        <w:t xml:space="preserve">I read that verse this week and I thought, </w:t>
      </w:r>
      <w:r w:rsidR="001732B9">
        <w:rPr>
          <w:rFonts w:ascii="Calibri" w:hAnsi="Calibri"/>
        </w:rPr>
        <w:t>“</w:t>
      </w:r>
      <w:r w:rsidRPr="003E386C">
        <w:rPr>
          <w:rFonts w:ascii="Calibri" w:hAnsi="Calibri"/>
        </w:rPr>
        <w:t>I have spent too much time over my lifetime worrying about my past, what people think of me more than what God says about me.</w:t>
      </w:r>
      <w:r w:rsidR="001732B9">
        <w:rPr>
          <w:rFonts w:ascii="Calibri" w:hAnsi="Calibri"/>
        </w:rPr>
        <w:t>”</w:t>
      </w:r>
      <w:r w:rsidRPr="003E386C">
        <w:rPr>
          <w:rFonts w:ascii="Calibri" w:hAnsi="Calibri"/>
        </w:rPr>
        <w:t xml:space="preserve"> </w:t>
      </w:r>
    </w:p>
    <w:p w14:paraId="022A9D85" w14:textId="77777777" w:rsidR="003E386C" w:rsidRPr="003E386C" w:rsidRDefault="003E386C" w:rsidP="003E386C">
      <w:pPr>
        <w:spacing w:line="276" w:lineRule="auto"/>
        <w:rPr>
          <w:rFonts w:ascii="Calibri" w:hAnsi="Calibri"/>
        </w:rPr>
      </w:pPr>
    </w:p>
    <w:p w14:paraId="37E9B00A" w14:textId="5E1C062C" w:rsidR="003E386C" w:rsidRPr="003E386C" w:rsidRDefault="001732B9" w:rsidP="003E386C">
      <w:pPr>
        <w:spacing w:line="276" w:lineRule="auto"/>
        <w:rPr>
          <w:rFonts w:ascii="Calibri" w:hAnsi="Calibri"/>
        </w:rPr>
      </w:pPr>
      <w:r>
        <w:rPr>
          <w:rFonts w:ascii="Calibri" w:hAnsi="Calibri"/>
        </w:rPr>
        <w:t>One</w:t>
      </w:r>
      <w:r w:rsidR="003E386C" w:rsidRPr="003E386C">
        <w:rPr>
          <w:rFonts w:ascii="Calibri" w:hAnsi="Calibri"/>
        </w:rPr>
        <w:t xml:space="preserve"> of the big things we have to get past our past is living with the fear of people, the fear of what they are going to say. I hope that you're respected by the neighbor and I hope people like you at the office. But I hope that's not what keeps you going every single day. I hope it's the applause of God that keeps you moving. Because if we live with the fear of man, the fear of humanity, we will always be disappointed. </w:t>
      </w:r>
    </w:p>
    <w:p w14:paraId="1B13365F" w14:textId="77777777" w:rsidR="003E386C" w:rsidRPr="003E386C" w:rsidRDefault="003E386C" w:rsidP="003E386C">
      <w:pPr>
        <w:spacing w:line="276" w:lineRule="auto"/>
        <w:rPr>
          <w:rFonts w:ascii="Calibri" w:hAnsi="Calibri"/>
        </w:rPr>
      </w:pPr>
    </w:p>
    <w:p w14:paraId="4B19909C" w14:textId="77777777" w:rsidR="003E386C" w:rsidRPr="003E386C" w:rsidRDefault="003E386C" w:rsidP="003E386C">
      <w:pPr>
        <w:spacing w:line="276" w:lineRule="auto"/>
        <w:rPr>
          <w:rFonts w:ascii="Calibri" w:hAnsi="Calibri"/>
        </w:rPr>
      </w:pPr>
      <w:r w:rsidRPr="003E386C">
        <w:rPr>
          <w:rFonts w:ascii="Calibri" w:hAnsi="Calibri"/>
        </w:rPr>
        <w:t xml:space="preserve">We see this all the time with Hollywood stars. They have a big hit movie and then we don't hear from them. Then what happens? They go into depression. Because they're not making the movies and they’re not getting all the hype and people aren't applauding them. They're not getting invited to all the parties and they're not winning the awards and all that. People are like, “I don't know what to do with myself.” Let's live for the applause of heaven. Let's be more concerned with what God says and thinks about us than what everybody else is saying. </w:t>
      </w:r>
    </w:p>
    <w:p w14:paraId="2ECD900F" w14:textId="77777777" w:rsidR="003E386C" w:rsidRPr="003E386C" w:rsidRDefault="003E386C" w:rsidP="003E386C">
      <w:pPr>
        <w:spacing w:line="276" w:lineRule="auto"/>
        <w:rPr>
          <w:rFonts w:ascii="Calibri" w:hAnsi="Calibri"/>
        </w:rPr>
      </w:pPr>
    </w:p>
    <w:p w14:paraId="1F1C4BB2" w14:textId="330E4B1D" w:rsidR="003E386C" w:rsidRPr="003E386C" w:rsidRDefault="003E386C" w:rsidP="003E386C">
      <w:pPr>
        <w:spacing w:line="276" w:lineRule="auto"/>
        <w:rPr>
          <w:rFonts w:ascii="Calibri" w:hAnsi="Calibri"/>
        </w:rPr>
      </w:pPr>
      <w:r w:rsidRPr="003E386C">
        <w:rPr>
          <w:rFonts w:ascii="Calibri" w:hAnsi="Calibri"/>
        </w:rPr>
        <w:t xml:space="preserve">Because what God thinks about us is consistent. It is revealed to us in the Bible. What people think about us goes in and out of style. People are inconsistent. God is always faithful. If our focus and attention of our life is on the Lord, then we can live for today and we can forget about yesterday. We can forget about what is behind us. </w:t>
      </w:r>
    </w:p>
    <w:p w14:paraId="1B90A0A4" w14:textId="77777777" w:rsidR="003E386C" w:rsidRPr="003E386C" w:rsidRDefault="003E386C" w:rsidP="003E386C">
      <w:pPr>
        <w:spacing w:line="276" w:lineRule="auto"/>
        <w:rPr>
          <w:rFonts w:ascii="Calibri" w:hAnsi="Calibri"/>
        </w:rPr>
      </w:pPr>
    </w:p>
    <w:p w14:paraId="166F772B" w14:textId="77777777" w:rsidR="003E386C" w:rsidRPr="003E386C" w:rsidRDefault="003E386C" w:rsidP="003E386C">
      <w:pPr>
        <w:spacing w:line="276" w:lineRule="auto"/>
        <w:rPr>
          <w:rFonts w:ascii="Calibri" w:hAnsi="Calibri"/>
        </w:rPr>
      </w:pPr>
      <w:r w:rsidRPr="003E386C">
        <w:rPr>
          <w:rFonts w:ascii="Calibri" w:hAnsi="Calibri"/>
        </w:rPr>
        <w:lastRenderedPageBreak/>
        <w:t xml:space="preserve">We all have that passion to be praised by others and to be recognized, respected, and admired. Some of that's fine. But we can't get our self-worth from that. If we do, we'll always be disappointed because people can never give us enough applause. </w:t>
      </w:r>
    </w:p>
    <w:p w14:paraId="4D3B59F4" w14:textId="77777777" w:rsidR="003E386C" w:rsidRPr="003E386C" w:rsidRDefault="003E386C" w:rsidP="003E386C">
      <w:pPr>
        <w:spacing w:line="276" w:lineRule="auto"/>
        <w:rPr>
          <w:rFonts w:ascii="Calibri" w:hAnsi="Calibri"/>
        </w:rPr>
      </w:pPr>
    </w:p>
    <w:p w14:paraId="78F6BB5B" w14:textId="77777777" w:rsidR="003E386C" w:rsidRPr="003E386C" w:rsidRDefault="003E386C" w:rsidP="003E386C">
      <w:pPr>
        <w:spacing w:line="276" w:lineRule="auto"/>
        <w:rPr>
          <w:rFonts w:ascii="Calibri" w:hAnsi="Calibri"/>
        </w:rPr>
      </w:pPr>
      <w:r w:rsidRPr="003E386C">
        <w:rPr>
          <w:rFonts w:ascii="Calibri" w:hAnsi="Calibri"/>
          <w:b/>
          <w:bCs/>
        </w:rPr>
        <w:t>2. DON’T WORRY ABOUT TOMORROW</w:t>
      </w:r>
    </w:p>
    <w:p w14:paraId="2C7E8A78" w14:textId="77777777" w:rsidR="003E386C" w:rsidRPr="003E386C" w:rsidRDefault="003E386C" w:rsidP="003E386C">
      <w:pPr>
        <w:spacing w:line="276" w:lineRule="auto"/>
        <w:rPr>
          <w:rFonts w:ascii="Calibri" w:hAnsi="Calibri"/>
        </w:rPr>
      </w:pPr>
    </w:p>
    <w:p w14:paraId="0D92F38A" w14:textId="77777777" w:rsidR="003E386C" w:rsidRPr="003E386C" w:rsidRDefault="003E386C" w:rsidP="003E386C">
      <w:pPr>
        <w:spacing w:line="276" w:lineRule="auto"/>
        <w:rPr>
          <w:rFonts w:ascii="Calibri" w:hAnsi="Calibri"/>
        </w:rPr>
      </w:pPr>
      <w:r w:rsidRPr="003E386C">
        <w:rPr>
          <w:rFonts w:ascii="Calibri" w:hAnsi="Calibri"/>
        </w:rPr>
        <w:t>We can't be hung up on the past and we can't worry about tomorrow.</w:t>
      </w:r>
    </w:p>
    <w:p w14:paraId="5995B5B8" w14:textId="77777777" w:rsidR="003E386C" w:rsidRPr="003E386C" w:rsidRDefault="003E386C" w:rsidP="003E386C">
      <w:pPr>
        <w:spacing w:line="276" w:lineRule="auto"/>
        <w:rPr>
          <w:rFonts w:ascii="Calibri" w:hAnsi="Calibri"/>
        </w:rPr>
      </w:pPr>
    </w:p>
    <w:p w14:paraId="5F6943B6" w14:textId="77777777" w:rsidR="003E386C" w:rsidRPr="003E386C" w:rsidRDefault="003E386C" w:rsidP="003E386C">
      <w:pPr>
        <w:spacing w:line="276" w:lineRule="auto"/>
        <w:rPr>
          <w:rFonts w:ascii="Calibri" w:hAnsi="Calibri"/>
        </w:rPr>
      </w:pPr>
      <w:r w:rsidRPr="003E386C">
        <w:rPr>
          <w:rFonts w:ascii="Calibri" w:hAnsi="Calibri"/>
        </w:rPr>
        <w:t>“So don’t worry about tomorrow, for tomorrow will bring its own worries. Today’s trouble is enough for today” (Matthew 6:34).</w:t>
      </w:r>
    </w:p>
    <w:p w14:paraId="64577E39" w14:textId="77777777" w:rsidR="003E386C" w:rsidRPr="003E386C" w:rsidRDefault="003E386C" w:rsidP="003E386C">
      <w:pPr>
        <w:spacing w:line="276" w:lineRule="auto"/>
        <w:rPr>
          <w:rFonts w:ascii="Calibri" w:hAnsi="Calibri"/>
        </w:rPr>
      </w:pPr>
    </w:p>
    <w:p w14:paraId="0B923A22" w14:textId="77777777" w:rsidR="003E386C" w:rsidRPr="003E386C" w:rsidRDefault="003E386C" w:rsidP="003E386C">
      <w:pPr>
        <w:spacing w:line="276" w:lineRule="auto"/>
        <w:rPr>
          <w:rFonts w:ascii="Calibri" w:hAnsi="Calibri"/>
        </w:rPr>
      </w:pPr>
      <w:r w:rsidRPr="003E386C">
        <w:rPr>
          <w:rFonts w:ascii="Calibri" w:hAnsi="Calibri"/>
        </w:rPr>
        <w:t xml:space="preserve">That’s beautiful. You shouldn't worry about tomorrow because you're going to have enough problems tomorrow. Just worry about today. Today has enough stuff to be concerned about. </w:t>
      </w:r>
    </w:p>
    <w:p w14:paraId="03CCF3A3" w14:textId="77777777" w:rsidR="003E386C" w:rsidRPr="003E386C" w:rsidRDefault="003E386C" w:rsidP="003E386C">
      <w:pPr>
        <w:spacing w:line="276" w:lineRule="auto"/>
        <w:rPr>
          <w:rFonts w:ascii="Calibri" w:hAnsi="Calibri"/>
        </w:rPr>
      </w:pPr>
    </w:p>
    <w:p w14:paraId="68AB5A0D" w14:textId="6D44CBDC" w:rsidR="003E386C" w:rsidRPr="003E386C" w:rsidRDefault="003E386C" w:rsidP="003E386C">
      <w:pPr>
        <w:spacing w:line="276" w:lineRule="auto"/>
        <w:rPr>
          <w:rFonts w:ascii="Calibri" w:hAnsi="Calibri"/>
        </w:rPr>
      </w:pPr>
      <w:r w:rsidRPr="003E386C">
        <w:rPr>
          <w:rFonts w:ascii="Calibri" w:hAnsi="Calibri"/>
        </w:rPr>
        <w:t xml:space="preserve">What we do a lot of times is worry about tomorrow and the next day and the next day, and we wonder, </w:t>
      </w:r>
      <w:r w:rsidR="006E528C">
        <w:rPr>
          <w:rFonts w:ascii="Calibri" w:hAnsi="Calibri"/>
        </w:rPr>
        <w:t>“W</w:t>
      </w:r>
      <w:r w:rsidRPr="003E386C">
        <w:rPr>
          <w:rFonts w:ascii="Calibri" w:hAnsi="Calibri"/>
        </w:rPr>
        <w:t xml:space="preserve">hy </w:t>
      </w:r>
      <w:r w:rsidR="006E528C">
        <w:rPr>
          <w:rFonts w:ascii="Calibri" w:hAnsi="Calibri"/>
        </w:rPr>
        <w:t>am I</w:t>
      </w:r>
      <w:r w:rsidRPr="003E386C">
        <w:rPr>
          <w:rFonts w:ascii="Calibri" w:hAnsi="Calibri"/>
        </w:rPr>
        <w:t xml:space="preserve"> so exhausted? Why am I so burned out? Why am I so overwhelmed?</w:t>
      </w:r>
      <w:r w:rsidR="006E528C">
        <w:rPr>
          <w:rFonts w:ascii="Calibri" w:hAnsi="Calibri"/>
        </w:rPr>
        <w:t>”</w:t>
      </w:r>
      <w:r w:rsidRPr="003E386C">
        <w:rPr>
          <w:rFonts w:ascii="Calibri" w:hAnsi="Calibri"/>
        </w:rPr>
        <w:t xml:space="preserve"> Because I'm worrying about day after day after day. All of those days put together just gets too big and too overwhelming. The Bible says, “Don't worry about tomorrow.” </w:t>
      </w:r>
    </w:p>
    <w:p w14:paraId="10AA9A83" w14:textId="77777777" w:rsidR="003E386C" w:rsidRPr="003E386C" w:rsidRDefault="003E386C" w:rsidP="003E386C">
      <w:pPr>
        <w:spacing w:line="276" w:lineRule="auto"/>
        <w:rPr>
          <w:rFonts w:ascii="Calibri" w:hAnsi="Calibri"/>
        </w:rPr>
      </w:pPr>
    </w:p>
    <w:p w14:paraId="7BF65BBE" w14:textId="77777777" w:rsidR="003E386C" w:rsidRPr="003E386C" w:rsidRDefault="003E386C" w:rsidP="003E386C">
      <w:pPr>
        <w:spacing w:line="276" w:lineRule="auto"/>
        <w:rPr>
          <w:rFonts w:ascii="Calibri" w:hAnsi="Calibri"/>
        </w:rPr>
      </w:pPr>
      <w:r w:rsidRPr="003E386C">
        <w:rPr>
          <w:rFonts w:ascii="Calibri" w:hAnsi="Calibri"/>
        </w:rPr>
        <w:t xml:space="preserve">These are the words of Jesus, by the way. The Scripture does not say, “Don't plan for tomorrow.” It doesn't say, “Don't dream about tomorrow.” It just says, “Don't worry about tomorrow.” Did you get that? Don't worry about it. We should plan and we should prepare. That's all good. But let's not worry about tomorrow. If you're worrying about tomorrow, you can never enjoy today. You can't live today if you're worried about tomorrow. You can't enjoy the things that God has for you if you're always paranoid about what's going to happen next. </w:t>
      </w:r>
    </w:p>
    <w:p w14:paraId="352A8528" w14:textId="77777777" w:rsidR="003E386C" w:rsidRPr="003E386C" w:rsidRDefault="003E386C" w:rsidP="003E386C">
      <w:pPr>
        <w:spacing w:line="276" w:lineRule="auto"/>
        <w:rPr>
          <w:rFonts w:ascii="Calibri" w:hAnsi="Calibri"/>
        </w:rPr>
      </w:pPr>
    </w:p>
    <w:p w14:paraId="57DE93B7" w14:textId="77777777" w:rsidR="006E528C" w:rsidRDefault="003E386C" w:rsidP="003E386C">
      <w:pPr>
        <w:spacing w:line="276" w:lineRule="auto"/>
        <w:rPr>
          <w:rFonts w:ascii="Calibri" w:hAnsi="Calibri"/>
        </w:rPr>
      </w:pPr>
      <w:r w:rsidRPr="003E386C">
        <w:rPr>
          <w:rFonts w:ascii="Calibri" w:hAnsi="Calibri"/>
        </w:rPr>
        <w:t xml:space="preserve">One of the Scriptures I've really been thinking about over the last couple of years related to this topic is in the Old Testament in Exodus when the Israelites leave Pharaoh in the land of Egypt. If you remember the story, they wander in the wilderness. It's a desert. They do so for 40 years before they get to the land of promise. Moses is now leading more than a million people through a desert. </w:t>
      </w:r>
    </w:p>
    <w:p w14:paraId="7224976A" w14:textId="77777777" w:rsidR="006E528C" w:rsidRDefault="006E528C" w:rsidP="003E386C">
      <w:pPr>
        <w:spacing w:line="276" w:lineRule="auto"/>
        <w:rPr>
          <w:rFonts w:ascii="Calibri" w:hAnsi="Calibri"/>
        </w:rPr>
      </w:pPr>
    </w:p>
    <w:p w14:paraId="3B431032" w14:textId="10D5B8F0" w:rsidR="003E386C" w:rsidRPr="003E386C" w:rsidRDefault="003E386C" w:rsidP="003E386C">
      <w:pPr>
        <w:spacing w:line="276" w:lineRule="auto"/>
        <w:rPr>
          <w:rFonts w:ascii="Calibri" w:hAnsi="Calibri"/>
        </w:rPr>
      </w:pPr>
      <w:r w:rsidRPr="003E386C">
        <w:rPr>
          <w:rFonts w:ascii="Calibri" w:hAnsi="Calibri"/>
        </w:rPr>
        <w:t xml:space="preserve">Can you imagine trying to feed all those people? There are no trees, rivers, wildlife, animals, and there are a lot of people. God does something miraculous. He provides something called manna. Every morning when the Israelites would wake up, what would they do? They would go out and they would gather up this dew-like substance, and that was enough food for the day. But guess what? When the people tried to store it up, it would rot by the time they woke up the </w:t>
      </w:r>
      <w:r w:rsidRPr="003E386C">
        <w:rPr>
          <w:rFonts w:ascii="Calibri" w:hAnsi="Calibri"/>
        </w:rPr>
        <w:lastRenderedPageBreak/>
        <w:t xml:space="preserve">next morning. When I first read that I thought this was a cruel trick by God. Then I realized this was God teaching His people to be dependent on Him every day. </w:t>
      </w:r>
    </w:p>
    <w:p w14:paraId="16D11EA4" w14:textId="77777777" w:rsidR="003E386C" w:rsidRPr="003E386C" w:rsidRDefault="003E386C" w:rsidP="003E386C">
      <w:pPr>
        <w:spacing w:line="276" w:lineRule="auto"/>
        <w:rPr>
          <w:rFonts w:ascii="Calibri" w:hAnsi="Calibri"/>
        </w:rPr>
      </w:pPr>
    </w:p>
    <w:p w14:paraId="6F913033" w14:textId="77777777" w:rsidR="003E386C" w:rsidRPr="003E386C" w:rsidRDefault="003E386C" w:rsidP="003E386C">
      <w:pPr>
        <w:spacing w:line="276" w:lineRule="auto"/>
        <w:rPr>
          <w:rFonts w:ascii="Calibri" w:hAnsi="Calibri"/>
        </w:rPr>
      </w:pPr>
      <w:r w:rsidRPr="003E386C">
        <w:rPr>
          <w:rFonts w:ascii="Calibri" w:hAnsi="Calibri"/>
        </w:rPr>
        <w:t xml:space="preserve">Most of us are not going to starve to death. You have a little food in the pantry that at least gets you by for a couple of days. But there's a powerful lesson in the story of the Exodus. That is that the people of God had to be daily dependent upon Him for their sustenance. I believe that God wants us to have the same mentality today. Every single day, “God, I am relying on you for your provision in my life.” Let's not live in the past and let's not worry about the future, tomorrow. </w:t>
      </w:r>
    </w:p>
    <w:p w14:paraId="2FF2FE54" w14:textId="77777777" w:rsidR="003E386C" w:rsidRPr="003E386C" w:rsidRDefault="003E386C" w:rsidP="003E386C">
      <w:pPr>
        <w:spacing w:line="276" w:lineRule="auto"/>
        <w:rPr>
          <w:rFonts w:ascii="Calibri" w:hAnsi="Calibri"/>
        </w:rPr>
      </w:pPr>
    </w:p>
    <w:p w14:paraId="1813A247" w14:textId="77777777" w:rsidR="003E386C" w:rsidRPr="003E386C" w:rsidRDefault="003E386C" w:rsidP="003E386C">
      <w:pPr>
        <w:spacing w:line="276" w:lineRule="auto"/>
        <w:rPr>
          <w:rFonts w:ascii="Calibri" w:hAnsi="Calibri"/>
        </w:rPr>
      </w:pPr>
      <w:r w:rsidRPr="003E386C">
        <w:rPr>
          <w:rFonts w:ascii="Calibri" w:hAnsi="Calibri"/>
        </w:rPr>
        <w:t xml:space="preserve">I think worry is a lot like riding a stationary bike. </w:t>
      </w:r>
      <w:r w:rsidRPr="003E386C">
        <w:rPr>
          <w:rFonts w:ascii="Calibri" w:hAnsi="Calibri"/>
          <w:i/>
          <w:iCs/>
        </w:rPr>
        <w:t>[Pastor stands behind a stationary bike.]</w:t>
      </w:r>
      <w:r w:rsidRPr="003E386C">
        <w:rPr>
          <w:rFonts w:ascii="Calibri" w:hAnsi="Calibri"/>
        </w:rPr>
        <w:t xml:space="preserve"> I hear that people ride stationary bikes for fun. That sounds utterly boring to me. If I'm going to put all of the energy into riding a bike, I want to go somewhere. I don't know about you, but I want to go somewhere. When we worry more, what happens? When we worry more, we have more stress in our life. We really do. More and more stress. Sometimes we look at the world around us and we play the “what if” game. </w:t>
      </w:r>
    </w:p>
    <w:p w14:paraId="44453564" w14:textId="77777777" w:rsidR="003E386C" w:rsidRPr="003E386C" w:rsidRDefault="003E386C" w:rsidP="003E386C">
      <w:pPr>
        <w:spacing w:line="276" w:lineRule="auto"/>
        <w:rPr>
          <w:rFonts w:ascii="Calibri" w:hAnsi="Calibri"/>
        </w:rPr>
      </w:pPr>
    </w:p>
    <w:p w14:paraId="2E1E0EA0" w14:textId="77777777" w:rsidR="003E386C" w:rsidRPr="003E386C" w:rsidRDefault="003E386C" w:rsidP="003E386C">
      <w:pPr>
        <w:spacing w:line="276" w:lineRule="auto"/>
        <w:rPr>
          <w:rFonts w:ascii="Calibri" w:hAnsi="Calibri"/>
        </w:rPr>
      </w:pPr>
      <w:r w:rsidRPr="003E386C">
        <w:rPr>
          <w:rFonts w:ascii="Calibri" w:hAnsi="Calibri"/>
        </w:rPr>
        <w:t xml:space="preserve">I’m going to try and get on this bike with skinny jeans. This was a bad day to wear skinny jeans. </w:t>
      </w:r>
      <w:r w:rsidRPr="003E386C">
        <w:rPr>
          <w:rFonts w:ascii="Calibri" w:hAnsi="Calibri"/>
          <w:i/>
          <w:iCs/>
        </w:rPr>
        <w:t>[Takes two tries for Pastor to get on the stationary bike.]</w:t>
      </w:r>
      <w:r w:rsidRPr="003E386C">
        <w:rPr>
          <w:rFonts w:ascii="Calibri" w:hAnsi="Calibri"/>
        </w:rPr>
        <w:t xml:space="preserve"> Made it. I'm a lot more coordinated than you think. </w:t>
      </w:r>
    </w:p>
    <w:p w14:paraId="5223ED09" w14:textId="77777777" w:rsidR="003E386C" w:rsidRPr="003E386C" w:rsidRDefault="003E386C" w:rsidP="003E386C">
      <w:pPr>
        <w:spacing w:line="276" w:lineRule="auto"/>
        <w:rPr>
          <w:rFonts w:ascii="Calibri" w:hAnsi="Calibri"/>
        </w:rPr>
      </w:pPr>
    </w:p>
    <w:p w14:paraId="4749551A" w14:textId="2E55B5DD" w:rsidR="003E386C" w:rsidRPr="003E386C" w:rsidRDefault="003E386C" w:rsidP="003E386C">
      <w:pPr>
        <w:spacing w:line="276" w:lineRule="auto"/>
        <w:rPr>
          <w:rFonts w:ascii="Calibri" w:hAnsi="Calibri"/>
        </w:rPr>
      </w:pPr>
      <w:r w:rsidRPr="003E386C">
        <w:rPr>
          <w:rFonts w:ascii="Calibri" w:hAnsi="Calibri"/>
        </w:rPr>
        <w:t xml:space="preserve">When we start to worry, we start to expend that energy. </w:t>
      </w:r>
      <w:r w:rsidRPr="003E386C">
        <w:rPr>
          <w:rFonts w:ascii="Calibri" w:hAnsi="Calibri"/>
          <w:i/>
          <w:iCs/>
        </w:rPr>
        <w:t>[Pastor starts pedaling.]</w:t>
      </w:r>
      <w:r w:rsidRPr="003E386C">
        <w:rPr>
          <w:rFonts w:ascii="Calibri" w:hAnsi="Calibri"/>
        </w:rPr>
        <w:t xml:space="preserve"> We start to go down the path of “what if.” What if I don't have enough money to pay the bills? What if I have to go and get a second job? </w:t>
      </w:r>
      <w:r w:rsidRPr="003E386C">
        <w:rPr>
          <w:rFonts w:ascii="Calibri" w:hAnsi="Calibri"/>
          <w:i/>
          <w:iCs/>
        </w:rPr>
        <w:t xml:space="preserve">[Pastor pedals faster.] </w:t>
      </w:r>
      <w:r w:rsidRPr="003E386C">
        <w:rPr>
          <w:rFonts w:ascii="Calibri" w:hAnsi="Calibri"/>
        </w:rPr>
        <w:t xml:space="preserve">What if I'm not going to spend time with my family? What if my kids are going to become drug dealers? </w:t>
      </w:r>
      <w:r w:rsidRPr="003E386C">
        <w:rPr>
          <w:rFonts w:ascii="Calibri" w:hAnsi="Calibri"/>
          <w:i/>
          <w:iCs/>
        </w:rPr>
        <w:t xml:space="preserve">[Pastor pedals faster.] </w:t>
      </w:r>
      <w:r w:rsidRPr="003E386C">
        <w:rPr>
          <w:rFonts w:ascii="Calibri" w:hAnsi="Calibri"/>
        </w:rPr>
        <w:t>What if I'm going to have to stay up all night working at the laundromat</w:t>
      </w:r>
      <w:r w:rsidR="006E528C">
        <w:rPr>
          <w:rFonts w:ascii="Calibri" w:hAnsi="Calibri"/>
        </w:rPr>
        <w:t>,</w:t>
      </w:r>
      <w:r w:rsidRPr="003E386C">
        <w:rPr>
          <w:rFonts w:ascii="Calibri" w:hAnsi="Calibri"/>
        </w:rPr>
        <w:t xml:space="preserve"> watching old episodes of </w:t>
      </w:r>
      <w:r w:rsidRPr="003E386C">
        <w:rPr>
          <w:rFonts w:ascii="Calibri" w:hAnsi="Calibri"/>
          <w:i/>
          <w:iCs/>
        </w:rPr>
        <w:t>Cops</w:t>
      </w:r>
      <w:r w:rsidRPr="003E386C">
        <w:rPr>
          <w:rFonts w:ascii="Calibri" w:hAnsi="Calibri"/>
        </w:rPr>
        <w:t xml:space="preserve">? What if? </w:t>
      </w:r>
      <w:r w:rsidRPr="003E386C">
        <w:rPr>
          <w:rFonts w:ascii="Calibri" w:hAnsi="Calibri"/>
          <w:i/>
          <w:iCs/>
        </w:rPr>
        <w:t xml:space="preserve">[Pastor pedals faster.] </w:t>
      </w:r>
      <w:r w:rsidRPr="003E386C">
        <w:rPr>
          <w:rFonts w:ascii="Calibri" w:hAnsi="Calibri"/>
        </w:rPr>
        <w:t xml:space="preserve">What if? </w:t>
      </w:r>
      <w:r w:rsidRPr="003E386C">
        <w:rPr>
          <w:rFonts w:ascii="Calibri" w:hAnsi="Calibri"/>
          <w:i/>
          <w:iCs/>
        </w:rPr>
        <w:t xml:space="preserve">[Pastor pedals faster.] </w:t>
      </w:r>
      <w:r w:rsidRPr="003E386C">
        <w:rPr>
          <w:rFonts w:ascii="Calibri" w:hAnsi="Calibri"/>
        </w:rPr>
        <w:t xml:space="preserve">Soon, we're pedaling and pedaling. </w:t>
      </w:r>
      <w:r w:rsidRPr="003E386C">
        <w:rPr>
          <w:rFonts w:ascii="Calibri" w:hAnsi="Calibri"/>
          <w:i/>
          <w:iCs/>
        </w:rPr>
        <w:t xml:space="preserve">[Pastor stops pedaling.] </w:t>
      </w:r>
      <w:r w:rsidRPr="003E386C">
        <w:rPr>
          <w:rFonts w:ascii="Calibri" w:hAnsi="Calibri"/>
        </w:rPr>
        <w:t xml:space="preserve">All of a sudden we get to the point where we have expended all of this energy and we have gone nowhere. </w:t>
      </w:r>
    </w:p>
    <w:p w14:paraId="63529053" w14:textId="77777777" w:rsidR="003E386C" w:rsidRPr="003E386C" w:rsidRDefault="003E386C" w:rsidP="003E386C">
      <w:pPr>
        <w:spacing w:line="276" w:lineRule="auto"/>
        <w:rPr>
          <w:rFonts w:ascii="Calibri" w:hAnsi="Calibri"/>
        </w:rPr>
      </w:pPr>
    </w:p>
    <w:p w14:paraId="71779DBC" w14:textId="77777777" w:rsidR="003E386C" w:rsidRPr="003E386C" w:rsidRDefault="003E386C" w:rsidP="003E386C">
      <w:pPr>
        <w:spacing w:line="276" w:lineRule="auto"/>
        <w:rPr>
          <w:rFonts w:ascii="Calibri" w:hAnsi="Calibri"/>
        </w:rPr>
      </w:pPr>
      <w:r w:rsidRPr="003E386C">
        <w:rPr>
          <w:rFonts w:ascii="Calibri" w:hAnsi="Calibri"/>
        </w:rPr>
        <w:t>Does worry make anything better? Does worry fix problems? Do you feel better or worse?</w:t>
      </w:r>
    </w:p>
    <w:p w14:paraId="14EB307B" w14:textId="77777777" w:rsidR="003E386C" w:rsidRPr="003E386C" w:rsidRDefault="003E386C" w:rsidP="003E386C">
      <w:pPr>
        <w:spacing w:line="276" w:lineRule="auto"/>
        <w:rPr>
          <w:rFonts w:ascii="Calibri" w:hAnsi="Calibri"/>
        </w:rPr>
      </w:pPr>
    </w:p>
    <w:p w14:paraId="1DAFA9D7" w14:textId="1566A3CC" w:rsidR="003E386C" w:rsidRPr="003E386C" w:rsidRDefault="006E528C" w:rsidP="003E386C">
      <w:pPr>
        <w:spacing w:line="276" w:lineRule="auto"/>
        <w:rPr>
          <w:rFonts w:ascii="Calibri" w:hAnsi="Calibri"/>
        </w:rPr>
      </w:pPr>
      <w:r>
        <w:rPr>
          <w:rFonts w:ascii="Calibri" w:hAnsi="Calibri"/>
        </w:rPr>
        <w:t>After</w:t>
      </w:r>
      <w:r w:rsidR="003E386C" w:rsidRPr="003E386C">
        <w:rPr>
          <w:rFonts w:ascii="Calibri" w:hAnsi="Calibri"/>
        </w:rPr>
        <w:t xml:space="preserve"> you've been stressed out when you went to bed</w:t>
      </w:r>
      <w:r>
        <w:rPr>
          <w:rFonts w:ascii="Calibri" w:hAnsi="Calibri"/>
        </w:rPr>
        <w:t>, have you ever woken up</w:t>
      </w:r>
      <w:r w:rsidR="003E386C" w:rsidRPr="003E386C">
        <w:rPr>
          <w:rFonts w:ascii="Calibri" w:hAnsi="Calibri"/>
        </w:rPr>
        <w:t xml:space="preserve"> </w:t>
      </w:r>
      <w:r>
        <w:rPr>
          <w:rFonts w:ascii="Calibri" w:hAnsi="Calibri"/>
        </w:rPr>
        <w:t>with</w:t>
      </w:r>
      <w:r w:rsidR="003E386C" w:rsidRPr="003E386C">
        <w:rPr>
          <w:rFonts w:ascii="Calibri" w:hAnsi="Calibri"/>
        </w:rPr>
        <w:t xml:space="preserve"> a big crook in your neck? That's not because you slept wrong. That's because you were stressed out and you worried. </w:t>
      </w:r>
      <w:r w:rsidR="003E386C" w:rsidRPr="003E386C">
        <w:rPr>
          <w:rFonts w:ascii="Calibri" w:hAnsi="Calibri"/>
          <w:i/>
          <w:iCs/>
        </w:rPr>
        <w:t>[Pastor pedals fast.]</w:t>
      </w:r>
      <w:r w:rsidR="003E386C" w:rsidRPr="003E386C">
        <w:rPr>
          <w:rFonts w:ascii="Calibri" w:hAnsi="Calibri"/>
        </w:rPr>
        <w:t xml:space="preserve"> You were pedaling and pedaling all night long. </w:t>
      </w:r>
    </w:p>
    <w:p w14:paraId="771357B2" w14:textId="77777777" w:rsidR="003E386C" w:rsidRPr="003E386C" w:rsidRDefault="003E386C" w:rsidP="003E386C">
      <w:pPr>
        <w:spacing w:line="276" w:lineRule="auto"/>
        <w:rPr>
          <w:rFonts w:ascii="Calibri" w:hAnsi="Calibri"/>
        </w:rPr>
      </w:pPr>
    </w:p>
    <w:p w14:paraId="3C184984" w14:textId="77777777" w:rsidR="003E386C" w:rsidRPr="003E386C" w:rsidRDefault="003E386C" w:rsidP="003E386C">
      <w:pPr>
        <w:spacing w:line="276" w:lineRule="auto"/>
        <w:rPr>
          <w:rFonts w:ascii="Calibri" w:hAnsi="Calibri"/>
          <w:i/>
          <w:iCs/>
        </w:rPr>
      </w:pPr>
      <w:r w:rsidRPr="003E386C">
        <w:rPr>
          <w:rFonts w:ascii="Calibri" w:hAnsi="Calibri"/>
          <w:i/>
          <w:iCs/>
        </w:rPr>
        <w:t>[Pastor gets off stationary bike.]</w:t>
      </w:r>
    </w:p>
    <w:p w14:paraId="0AC91E8E" w14:textId="77777777" w:rsidR="003E386C" w:rsidRPr="003E386C" w:rsidRDefault="003E386C" w:rsidP="003E386C">
      <w:pPr>
        <w:spacing w:line="276" w:lineRule="auto"/>
        <w:rPr>
          <w:rFonts w:ascii="Calibri" w:hAnsi="Calibri"/>
          <w:i/>
          <w:iCs/>
        </w:rPr>
      </w:pPr>
    </w:p>
    <w:p w14:paraId="15EF84B6" w14:textId="77777777" w:rsidR="006E528C" w:rsidRDefault="003E386C" w:rsidP="003E386C">
      <w:pPr>
        <w:spacing w:line="276" w:lineRule="auto"/>
        <w:rPr>
          <w:rFonts w:ascii="Calibri" w:hAnsi="Calibri"/>
        </w:rPr>
      </w:pPr>
      <w:r w:rsidRPr="003E386C">
        <w:rPr>
          <w:rFonts w:ascii="Calibri" w:hAnsi="Calibri"/>
        </w:rPr>
        <w:lastRenderedPageBreak/>
        <w:t xml:space="preserve">For us to embrace what God wants for us to do today, we have to get off the bicycle. We have to quit pedaling and going nowhere. </w:t>
      </w:r>
    </w:p>
    <w:p w14:paraId="737A76DC" w14:textId="77777777" w:rsidR="006E528C" w:rsidRDefault="006E528C" w:rsidP="003E386C">
      <w:pPr>
        <w:spacing w:line="276" w:lineRule="auto"/>
        <w:rPr>
          <w:rFonts w:ascii="Calibri" w:hAnsi="Calibri"/>
        </w:rPr>
      </w:pPr>
    </w:p>
    <w:p w14:paraId="60A5D9A4" w14:textId="20C2FD41" w:rsidR="003E386C" w:rsidRPr="003E386C" w:rsidRDefault="003E386C" w:rsidP="003E386C">
      <w:pPr>
        <w:spacing w:line="276" w:lineRule="auto"/>
        <w:rPr>
          <w:rFonts w:ascii="Calibri" w:hAnsi="Calibri"/>
        </w:rPr>
      </w:pPr>
      <w:r w:rsidRPr="003E386C">
        <w:rPr>
          <w:rFonts w:ascii="Calibri" w:hAnsi="Calibri"/>
        </w:rPr>
        <w:t xml:space="preserve">By the way, we appreciate Adventure Cycling for loaning us the bike today. Is that pretty cool? </w:t>
      </w:r>
    </w:p>
    <w:p w14:paraId="559B6149" w14:textId="77777777" w:rsidR="003E386C" w:rsidRPr="003E386C" w:rsidRDefault="003E386C" w:rsidP="003E386C">
      <w:pPr>
        <w:spacing w:line="276" w:lineRule="auto"/>
        <w:rPr>
          <w:rFonts w:ascii="Calibri" w:hAnsi="Calibri"/>
        </w:rPr>
      </w:pPr>
    </w:p>
    <w:p w14:paraId="44F01F43" w14:textId="77777777" w:rsidR="003E386C" w:rsidRPr="003E386C" w:rsidRDefault="003E386C" w:rsidP="003E386C">
      <w:pPr>
        <w:spacing w:line="276" w:lineRule="auto"/>
        <w:rPr>
          <w:rFonts w:ascii="Calibri" w:hAnsi="Calibri"/>
        </w:rPr>
      </w:pPr>
      <w:r w:rsidRPr="003E386C">
        <w:rPr>
          <w:rFonts w:ascii="Calibri" w:hAnsi="Calibri"/>
        </w:rPr>
        <w:t xml:space="preserve">Got to get off that bike. </w:t>
      </w:r>
    </w:p>
    <w:p w14:paraId="4AEC1CD7" w14:textId="77777777" w:rsidR="003E386C" w:rsidRPr="003E386C" w:rsidRDefault="003E386C" w:rsidP="003E386C">
      <w:pPr>
        <w:spacing w:line="276" w:lineRule="auto"/>
        <w:rPr>
          <w:rFonts w:ascii="Calibri" w:hAnsi="Calibri"/>
          <w:b/>
          <w:bCs/>
        </w:rPr>
      </w:pPr>
    </w:p>
    <w:p w14:paraId="5F1B333A" w14:textId="77777777" w:rsidR="003E386C" w:rsidRPr="003E386C" w:rsidRDefault="003E386C" w:rsidP="003E386C">
      <w:pPr>
        <w:spacing w:line="276" w:lineRule="auto"/>
        <w:rPr>
          <w:rFonts w:ascii="Calibri" w:hAnsi="Calibri"/>
        </w:rPr>
      </w:pPr>
      <w:r w:rsidRPr="003E386C">
        <w:rPr>
          <w:rFonts w:ascii="Calibri" w:hAnsi="Calibri"/>
          <w:b/>
          <w:bCs/>
        </w:rPr>
        <w:t>3. DON’T MISS WHAT GOD HAS FOR YOU TODAY</w:t>
      </w:r>
    </w:p>
    <w:p w14:paraId="31893115" w14:textId="77777777" w:rsidR="003E386C" w:rsidRPr="003E386C" w:rsidRDefault="003E386C" w:rsidP="003E386C">
      <w:pPr>
        <w:spacing w:line="276" w:lineRule="auto"/>
        <w:rPr>
          <w:rFonts w:ascii="Calibri" w:hAnsi="Calibri"/>
        </w:rPr>
      </w:pPr>
    </w:p>
    <w:p w14:paraId="772CB384" w14:textId="77777777" w:rsidR="003E386C" w:rsidRPr="003E386C" w:rsidRDefault="003E386C" w:rsidP="003E386C">
      <w:pPr>
        <w:spacing w:line="276" w:lineRule="auto"/>
        <w:rPr>
          <w:rFonts w:ascii="Calibri" w:hAnsi="Calibri"/>
        </w:rPr>
      </w:pPr>
      <w:r w:rsidRPr="003E386C">
        <w:rPr>
          <w:rFonts w:ascii="Calibri" w:hAnsi="Calibri"/>
        </w:rPr>
        <w:t xml:space="preserve">Today is the most important day. I can't change yesterday. All my successes and victories are gone. I can't turn back time and change what I've done. Tomorrow isn't here yet. That's why today is so important. By the way, Monday hasn't come yet. It's Sunday, church. We’ve got a lot of life to live. We've got the purposes and the callings of God to take care of today. Therefore, I can't worry about tomorrow. I haven’t gotten there yet. Tomorrow hasn't come. I have plenty of assignments and things I have to get done today. This is the day the Lord has made. </w:t>
      </w:r>
    </w:p>
    <w:p w14:paraId="08EFB456" w14:textId="77777777" w:rsidR="003E386C" w:rsidRPr="003E386C" w:rsidRDefault="003E386C" w:rsidP="003E386C">
      <w:pPr>
        <w:spacing w:line="276" w:lineRule="auto"/>
        <w:rPr>
          <w:rFonts w:ascii="Calibri" w:hAnsi="Calibri"/>
        </w:rPr>
      </w:pPr>
    </w:p>
    <w:p w14:paraId="6EE5F193" w14:textId="77777777" w:rsidR="003E386C" w:rsidRPr="003E386C" w:rsidRDefault="003E386C" w:rsidP="003E386C">
      <w:pPr>
        <w:spacing w:line="276" w:lineRule="auto"/>
        <w:rPr>
          <w:rFonts w:ascii="Calibri" w:hAnsi="Calibri"/>
        </w:rPr>
      </w:pPr>
      <w:r w:rsidRPr="003E386C">
        <w:rPr>
          <w:rFonts w:ascii="Calibri" w:hAnsi="Calibri"/>
        </w:rPr>
        <w:t xml:space="preserve">Sometimes we think, “I just want to wait for the weekend.” But God has so much that He wants to do in your life on Monday, Tuesday, Wednesday, even on Thursday. That's why we call Wednesday “hump day.” Because we're like, “I have to get to the weekend.” Enjoy every day. God has a purpose and a plan for every single day. Let's discover what it is and let's walk in that. Today is the day. </w:t>
      </w:r>
    </w:p>
    <w:p w14:paraId="0671864C" w14:textId="77777777" w:rsidR="003E386C" w:rsidRPr="003E386C" w:rsidRDefault="003E386C" w:rsidP="003E386C">
      <w:pPr>
        <w:spacing w:line="276" w:lineRule="auto"/>
        <w:rPr>
          <w:rFonts w:ascii="Calibri" w:hAnsi="Calibri"/>
        </w:rPr>
      </w:pPr>
    </w:p>
    <w:p w14:paraId="4C39C8AE" w14:textId="77777777" w:rsidR="003E386C" w:rsidRPr="003E386C" w:rsidRDefault="003E386C" w:rsidP="003E386C">
      <w:pPr>
        <w:spacing w:line="276" w:lineRule="auto"/>
        <w:rPr>
          <w:rFonts w:ascii="Calibri" w:hAnsi="Calibri"/>
        </w:rPr>
      </w:pPr>
      <w:r w:rsidRPr="003E386C">
        <w:rPr>
          <w:rFonts w:ascii="Calibri" w:hAnsi="Calibri"/>
        </w:rPr>
        <w:t>a. Every day is a new </w:t>
      </w:r>
      <w:r w:rsidRPr="003E386C">
        <w:rPr>
          <w:rFonts w:ascii="Calibri" w:hAnsi="Calibri"/>
          <w:u w:val="single"/>
        </w:rPr>
        <w:t>OPPORTUNITY </w:t>
      </w:r>
    </w:p>
    <w:p w14:paraId="5FD4A874" w14:textId="77777777" w:rsidR="003E386C" w:rsidRPr="003E386C" w:rsidRDefault="003E386C" w:rsidP="003E386C">
      <w:pPr>
        <w:spacing w:line="276" w:lineRule="auto"/>
        <w:rPr>
          <w:rFonts w:ascii="Calibri" w:hAnsi="Calibri"/>
        </w:rPr>
      </w:pPr>
    </w:p>
    <w:p w14:paraId="7C4F63E5" w14:textId="77777777" w:rsidR="003E386C" w:rsidRPr="003E386C" w:rsidRDefault="003E386C" w:rsidP="003E386C">
      <w:pPr>
        <w:spacing w:line="276" w:lineRule="auto"/>
        <w:rPr>
          <w:rFonts w:ascii="Calibri" w:hAnsi="Calibri"/>
        </w:rPr>
      </w:pPr>
      <w:r w:rsidRPr="003E386C">
        <w:rPr>
          <w:rFonts w:ascii="Calibri" w:hAnsi="Calibri"/>
        </w:rPr>
        <w:t>If you lost the deal yesterday, make another one tomorrow. It's a new opportunity to get better.</w:t>
      </w:r>
    </w:p>
    <w:p w14:paraId="0CB84EC4" w14:textId="77777777" w:rsidR="003E386C" w:rsidRPr="003E386C" w:rsidRDefault="003E386C" w:rsidP="003E386C">
      <w:pPr>
        <w:spacing w:line="276" w:lineRule="auto"/>
        <w:rPr>
          <w:rFonts w:ascii="Calibri" w:hAnsi="Calibri"/>
        </w:rPr>
      </w:pPr>
    </w:p>
    <w:p w14:paraId="15B27160" w14:textId="77777777" w:rsidR="003E386C" w:rsidRPr="003E386C" w:rsidRDefault="003E386C" w:rsidP="003E386C">
      <w:pPr>
        <w:spacing w:line="276" w:lineRule="auto"/>
        <w:rPr>
          <w:rFonts w:ascii="Calibri" w:hAnsi="Calibri"/>
        </w:rPr>
      </w:pPr>
      <w:r w:rsidRPr="003E386C">
        <w:rPr>
          <w:rFonts w:ascii="Calibri" w:hAnsi="Calibri"/>
        </w:rPr>
        <w:t>b. Every day is a new </w:t>
      </w:r>
      <w:r w:rsidRPr="003E386C">
        <w:rPr>
          <w:rFonts w:ascii="Calibri" w:hAnsi="Calibri"/>
          <w:u w:val="single"/>
        </w:rPr>
        <w:t>ADVENTURE</w:t>
      </w:r>
    </w:p>
    <w:p w14:paraId="79B41DE1" w14:textId="77777777" w:rsidR="003E386C" w:rsidRPr="003E386C" w:rsidRDefault="003E386C" w:rsidP="003E386C">
      <w:pPr>
        <w:spacing w:line="276" w:lineRule="auto"/>
        <w:rPr>
          <w:rFonts w:ascii="Calibri" w:hAnsi="Calibri"/>
        </w:rPr>
      </w:pPr>
    </w:p>
    <w:p w14:paraId="0DEB2ED0" w14:textId="77777777" w:rsidR="003E386C" w:rsidRPr="003E386C" w:rsidRDefault="003E386C" w:rsidP="003E386C">
      <w:pPr>
        <w:spacing w:line="276" w:lineRule="auto"/>
        <w:rPr>
          <w:rFonts w:ascii="Calibri" w:hAnsi="Calibri"/>
        </w:rPr>
      </w:pPr>
      <w:r w:rsidRPr="003E386C">
        <w:rPr>
          <w:rFonts w:ascii="Calibri" w:hAnsi="Calibri"/>
        </w:rPr>
        <w:t xml:space="preserve">There's a new dream to chase, a new relationship to build a new opportunity to seize. </w:t>
      </w:r>
    </w:p>
    <w:p w14:paraId="126F8E99" w14:textId="77777777" w:rsidR="003E386C" w:rsidRPr="003E386C" w:rsidRDefault="003E386C" w:rsidP="003E386C">
      <w:pPr>
        <w:spacing w:line="276" w:lineRule="auto"/>
        <w:rPr>
          <w:rFonts w:ascii="Calibri" w:hAnsi="Calibri"/>
        </w:rPr>
      </w:pPr>
    </w:p>
    <w:p w14:paraId="5CBE3D6D" w14:textId="77777777" w:rsidR="003E386C" w:rsidRPr="003E386C" w:rsidRDefault="003E386C" w:rsidP="003E386C">
      <w:pPr>
        <w:spacing w:line="276" w:lineRule="auto"/>
        <w:rPr>
          <w:rFonts w:ascii="Calibri" w:hAnsi="Calibri"/>
        </w:rPr>
      </w:pPr>
      <w:r w:rsidRPr="003E386C">
        <w:rPr>
          <w:rFonts w:ascii="Calibri" w:hAnsi="Calibri"/>
        </w:rPr>
        <w:t>c. Every day is a new </w:t>
      </w:r>
      <w:r w:rsidRPr="003E386C">
        <w:rPr>
          <w:rFonts w:ascii="Calibri" w:hAnsi="Calibri"/>
          <w:u w:val="single"/>
        </w:rPr>
        <w:t>CHALLENGE</w:t>
      </w:r>
    </w:p>
    <w:p w14:paraId="09476122" w14:textId="77777777" w:rsidR="003E386C" w:rsidRPr="003E386C" w:rsidRDefault="003E386C" w:rsidP="003E386C">
      <w:pPr>
        <w:spacing w:line="276" w:lineRule="auto"/>
        <w:rPr>
          <w:rFonts w:ascii="Calibri" w:hAnsi="Calibri"/>
        </w:rPr>
      </w:pPr>
    </w:p>
    <w:p w14:paraId="1266035C" w14:textId="77777777" w:rsidR="003E386C" w:rsidRPr="003E386C" w:rsidRDefault="003E386C" w:rsidP="003E386C">
      <w:pPr>
        <w:spacing w:line="276" w:lineRule="auto"/>
        <w:rPr>
          <w:rFonts w:ascii="Calibri" w:hAnsi="Calibri"/>
        </w:rPr>
      </w:pPr>
      <w:r w:rsidRPr="003E386C">
        <w:rPr>
          <w:rFonts w:ascii="Calibri" w:hAnsi="Calibri"/>
        </w:rPr>
        <w:t xml:space="preserve">There are going to be new challenges for each day. Many people think that having a great day is this mystical experience. If my circumstances fall a certain way, then I'll have a good day. But if some bad things happen or I get some bad news, it's a bad day. I love the words of the psalmist that says, “This is the day the Lord has made. I will rejoice and be glad in it.” On the bad days, </w:t>
      </w:r>
      <w:r w:rsidRPr="003E386C">
        <w:rPr>
          <w:rFonts w:ascii="Calibri" w:hAnsi="Calibri"/>
        </w:rPr>
        <w:lastRenderedPageBreak/>
        <w:t xml:space="preserve">I'm going to rejoice in the Lord. On the good days, this is still the day that the Lord made. I'm going to have that contagious spirit of optimism and expectation, regardless of the news that I get or what's going on in the world around me. </w:t>
      </w:r>
    </w:p>
    <w:p w14:paraId="6E9BA820" w14:textId="77777777" w:rsidR="003E386C" w:rsidRPr="003E386C" w:rsidRDefault="003E386C" w:rsidP="003E386C">
      <w:pPr>
        <w:spacing w:line="276" w:lineRule="auto"/>
        <w:rPr>
          <w:rFonts w:ascii="Calibri" w:hAnsi="Calibri"/>
        </w:rPr>
      </w:pPr>
    </w:p>
    <w:p w14:paraId="648DCD4E" w14:textId="77777777" w:rsidR="003E386C" w:rsidRPr="003E386C" w:rsidRDefault="003E386C" w:rsidP="003E386C">
      <w:pPr>
        <w:spacing w:line="276" w:lineRule="auto"/>
        <w:rPr>
          <w:rFonts w:ascii="Calibri" w:hAnsi="Calibri"/>
        </w:rPr>
      </w:pPr>
      <w:r w:rsidRPr="003E386C">
        <w:rPr>
          <w:rFonts w:ascii="Calibri" w:hAnsi="Calibri"/>
        </w:rPr>
        <w:t xml:space="preserve">How do we do that? The Bible gives us four things today. How can we live in the moment? How can we embrace today? </w:t>
      </w:r>
    </w:p>
    <w:p w14:paraId="2F0A28F1" w14:textId="77777777" w:rsidR="003E386C" w:rsidRPr="003E386C" w:rsidRDefault="003E386C" w:rsidP="003E386C">
      <w:pPr>
        <w:spacing w:line="276" w:lineRule="auto"/>
        <w:rPr>
          <w:rFonts w:ascii="Calibri" w:hAnsi="Calibri"/>
        </w:rPr>
      </w:pPr>
    </w:p>
    <w:p w14:paraId="33D165D7" w14:textId="77777777" w:rsidR="003E386C" w:rsidRPr="003E386C" w:rsidRDefault="003E386C" w:rsidP="003E386C">
      <w:pPr>
        <w:spacing w:line="276" w:lineRule="auto"/>
        <w:rPr>
          <w:rFonts w:ascii="Calibri" w:hAnsi="Calibri"/>
        </w:rPr>
      </w:pPr>
      <w:r w:rsidRPr="003E386C">
        <w:rPr>
          <w:rFonts w:ascii="Calibri" w:hAnsi="Calibri"/>
          <w:b/>
          <w:bCs/>
        </w:rPr>
        <w:t>Today I Will Give Thanks</w:t>
      </w:r>
    </w:p>
    <w:p w14:paraId="033CBD1B" w14:textId="77777777" w:rsidR="003E386C" w:rsidRPr="003E386C" w:rsidRDefault="003E386C" w:rsidP="003E386C">
      <w:pPr>
        <w:spacing w:line="276" w:lineRule="auto"/>
        <w:rPr>
          <w:rFonts w:ascii="Calibri" w:hAnsi="Calibri"/>
        </w:rPr>
      </w:pPr>
    </w:p>
    <w:p w14:paraId="4C2F59AC" w14:textId="77777777" w:rsidR="003E386C" w:rsidRPr="003E386C" w:rsidRDefault="003E386C" w:rsidP="003E386C">
      <w:pPr>
        <w:spacing w:line="276" w:lineRule="auto"/>
        <w:rPr>
          <w:rFonts w:ascii="Calibri" w:hAnsi="Calibri"/>
        </w:rPr>
      </w:pPr>
      <w:r w:rsidRPr="003E386C">
        <w:rPr>
          <w:rFonts w:ascii="Calibri" w:hAnsi="Calibri"/>
        </w:rPr>
        <w:t>I know you can't control what everybody else is doing. I know you can't control the economy. I know you can't control so many things. But we can control these things. Let's work on the things that we can do and let's not worry about the things that we cannot. Today I will give thanks.</w:t>
      </w:r>
    </w:p>
    <w:p w14:paraId="4F900369" w14:textId="77777777" w:rsidR="003E386C" w:rsidRPr="003E386C" w:rsidRDefault="003E386C" w:rsidP="003E386C">
      <w:pPr>
        <w:spacing w:line="276" w:lineRule="auto"/>
        <w:rPr>
          <w:rFonts w:ascii="Calibri" w:hAnsi="Calibri"/>
        </w:rPr>
      </w:pPr>
    </w:p>
    <w:p w14:paraId="62DFC183" w14:textId="77777777" w:rsidR="003E386C" w:rsidRPr="003E386C" w:rsidRDefault="003E386C" w:rsidP="003E386C">
      <w:pPr>
        <w:spacing w:line="276" w:lineRule="auto"/>
        <w:rPr>
          <w:rFonts w:ascii="Calibri" w:hAnsi="Calibri"/>
        </w:rPr>
      </w:pPr>
      <w:r w:rsidRPr="003E386C">
        <w:rPr>
          <w:rFonts w:ascii="Calibri" w:hAnsi="Calibri"/>
        </w:rPr>
        <w:t xml:space="preserve">How many of us are capable of giving thanks? All of us. You can do that. Thanksgiving is one of the most powerful spiritual disciplines. Did you know that? Doctors tell us it has physiological benefits in our body. We fight disease better, we sleep better, we will fight cancer better. There are so many health benefits. There are spiritual benefits. It brings us closer to God. There are emotional benefits. We will feel better. There are a lot of reasons to give thanks. If we're so busy worrying about tomorrow, we can't give thanks for today. </w:t>
      </w:r>
    </w:p>
    <w:p w14:paraId="3D0FADC9" w14:textId="77777777" w:rsidR="003E386C" w:rsidRPr="003E386C" w:rsidRDefault="003E386C" w:rsidP="003E386C">
      <w:pPr>
        <w:spacing w:line="276" w:lineRule="auto"/>
        <w:rPr>
          <w:rFonts w:ascii="Calibri" w:hAnsi="Calibri"/>
        </w:rPr>
      </w:pPr>
    </w:p>
    <w:p w14:paraId="1D8AC0C7" w14:textId="1CBFFBFE" w:rsidR="003E386C" w:rsidRPr="003E386C" w:rsidRDefault="003E386C" w:rsidP="003E386C">
      <w:pPr>
        <w:spacing w:line="276" w:lineRule="auto"/>
        <w:rPr>
          <w:rFonts w:ascii="Calibri" w:hAnsi="Calibri"/>
        </w:rPr>
      </w:pPr>
      <w:r w:rsidRPr="003E386C">
        <w:rPr>
          <w:rFonts w:ascii="Calibri" w:hAnsi="Calibri"/>
        </w:rPr>
        <w:t>“Give thanks to the Lord, for he is good! His faithful love endures forever” (Psalm 118:1).</w:t>
      </w:r>
    </w:p>
    <w:p w14:paraId="6F125414" w14:textId="77777777" w:rsidR="003E386C" w:rsidRPr="003E386C" w:rsidRDefault="003E386C" w:rsidP="003E386C">
      <w:pPr>
        <w:spacing w:line="276" w:lineRule="auto"/>
        <w:rPr>
          <w:rFonts w:ascii="Calibri" w:hAnsi="Calibri"/>
        </w:rPr>
      </w:pPr>
    </w:p>
    <w:p w14:paraId="2D306F8A" w14:textId="0FB8F96C" w:rsidR="003E386C" w:rsidRPr="003E386C" w:rsidRDefault="003E386C" w:rsidP="003E386C">
      <w:pPr>
        <w:spacing w:line="276" w:lineRule="auto"/>
        <w:rPr>
          <w:rFonts w:ascii="Calibri" w:hAnsi="Calibri"/>
        </w:rPr>
      </w:pPr>
      <w:r w:rsidRPr="003E386C">
        <w:rPr>
          <w:rFonts w:ascii="Calibri" w:hAnsi="Calibri"/>
        </w:rPr>
        <w:t xml:space="preserve">There are two reasons to give thanks. Number one, God is good. Look at that in verse 1. Then number two, he says His loving kindness “endures forever.” There is no end of the goodness of God. That's why we can be grateful. That's why we can be thankful. There is no end </w:t>
      </w:r>
      <w:r w:rsidR="00274B7C">
        <w:rPr>
          <w:rFonts w:ascii="Calibri" w:hAnsi="Calibri"/>
        </w:rPr>
        <w:t xml:space="preserve">to </w:t>
      </w:r>
      <w:r w:rsidRPr="003E386C">
        <w:rPr>
          <w:rFonts w:ascii="Calibri" w:hAnsi="Calibri"/>
        </w:rPr>
        <w:t xml:space="preserve">God's goodness. It can never be stopped. Nobody can stop the goodness of God. It doesn't matter how evil or how sinister or how manipulative they may be. </w:t>
      </w:r>
    </w:p>
    <w:p w14:paraId="3633C6BE" w14:textId="77777777" w:rsidR="003E386C" w:rsidRPr="003E386C" w:rsidRDefault="003E386C" w:rsidP="003E386C">
      <w:pPr>
        <w:spacing w:line="276" w:lineRule="auto"/>
        <w:rPr>
          <w:rFonts w:ascii="Calibri" w:hAnsi="Calibri"/>
        </w:rPr>
      </w:pPr>
    </w:p>
    <w:p w14:paraId="7B5C370B" w14:textId="77777777" w:rsidR="003E386C" w:rsidRPr="003E386C" w:rsidRDefault="003E386C" w:rsidP="003E386C">
      <w:pPr>
        <w:spacing w:line="276" w:lineRule="auto"/>
        <w:rPr>
          <w:rFonts w:ascii="Calibri" w:hAnsi="Calibri"/>
        </w:rPr>
      </w:pPr>
      <w:r w:rsidRPr="003E386C">
        <w:rPr>
          <w:rFonts w:ascii="Calibri" w:hAnsi="Calibri"/>
        </w:rPr>
        <w:t xml:space="preserve">That's why 1 Thessalonians 5:16 actually tells us it's the will of God that we give thanks. Did you know that's part of the will of God for your life? To be thankful. To be grateful. </w:t>
      </w:r>
    </w:p>
    <w:p w14:paraId="1BB8A0E7" w14:textId="77777777" w:rsidR="003E386C" w:rsidRPr="003E386C" w:rsidRDefault="003E386C" w:rsidP="003E386C">
      <w:pPr>
        <w:spacing w:line="276" w:lineRule="auto"/>
        <w:rPr>
          <w:rFonts w:ascii="Calibri" w:hAnsi="Calibri"/>
        </w:rPr>
      </w:pPr>
    </w:p>
    <w:p w14:paraId="150173CB" w14:textId="77777777" w:rsidR="003E386C" w:rsidRPr="003E386C" w:rsidRDefault="003E386C" w:rsidP="003E386C">
      <w:pPr>
        <w:spacing w:line="276" w:lineRule="auto"/>
        <w:rPr>
          <w:rFonts w:ascii="Calibri" w:hAnsi="Calibri"/>
        </w:rPr>
      </w:pPr>
      <w:r w:rsidRPr="003E386C">
        <w:rPr>
          <w:rFonts w:ascii="Calibri" w:hAnsi="Calibri"/>
        </w:rPr>
        <w:t xml:space="preserve">When we give thanks, guess what happens? It strengthens our faith. Why does it strengthen our faith? Because we're meditating on what God has done. </w:t>
      </w:r>
    </w:p>
    <w:p w14:paraId="73C3FD39" w14:textId="77777777" w:rsidR="003E386C" w:rsidRPr="003E386C" w:rsidRDefault="003E386C" w:rsidP="003E386C">
      <w:pPr>
        <w:spacing w:line="276" w:lineRule="auto"/>
        <w:rPr>
          <w:rFonts w:ascii="Calibri" w:hAnsi="Calibri"/>
        </w:rPr>
      </w:pPr>
    </w:p>
    <w:p w14:paraId="40D662AD" w14:textId="62624734" w:rsidR="003E386C" w:rsidRPr="003E386C" w:rsidRDefault="003E386C" w:rsidP="003E386C">
      <w:pPr>
        <w:spacing w:line="276" w:lineRule="auto"/>
        <w:rPr>
          <w:rFonts w:ascii="Calibri" w:hAnsi="Calibri"/>
        </w:rPr>
      </w:pPr>
      <w:r w:rsidRPr="003E386C">
        <w:rPr>
          <w:rFonts w:ascii="Calibri" w:hAnsi="Calibri"/>
        </w:rPr>
        <w:t xml:space="preserve">I am so guilty of thinking about the future so much and working towards the future that I don't enjoy today. Has anybody ever been like that before? Sometimes we just have to pause and </w:t>
      </w:r>
      <w:r w:rsidRPr="003E386C">
        <w:rPr>
          <w:rFonts w:ascii="Calibri" w:hAnsi="Calibri"/>
        </w:rPr>
        <w:lastRenderedPageBreak/>
        <w:t>thank God for the blessings today. I know you don't have all that you want to have</w:t>
      </w:r>
      <w:r w:rsidR="00274B7C">
        <w:rPr>
          <w:rFonts w:ascii="Calibri" w:hAnsi="Calibri"/>
        </w:rPr>
        <w:t>.</w:t>
      </w:r>
      <w:r w:rsidRPr="003E386C">
        <w:rPr>
          <w:rFonts w:ascii="Calibri" w:hAnsi="Calibri"/>
        </w:rPr>
        <w:t xml:space="preserve"> I know you</w:t>
      </w:r>
      <w:r w:rsidR="00274B7C">
        <w:rPr>
          <w:rFonts w:ascii="Calibri" w:hAnsi="Calibri"/>
        </w:rPr>
        <w:t xml:space="preserve"> have</w:t>
      </w:r>
      <w:r w:rsidRPr="003E386C">
        <w:rPr>
          <w:rFonts w:ascii="Calibri" w:hAnsi="Calibri"/>
        </w:rPr>
        <w:t xml:space="preserve"> a lot of dreams and goals. But don't lose sight of giving God thanks for what you have in the moment. Give Him thanks. Give Him praise. His goodness can never be stopped.</w:t>
      </w:r>
    </w:p>
    <w:p w14:paraId="7B946122" w14:textId="77777777" w:rsidR="003E386C" w:rsidRPr="003E386C" w:rsidRDefault="003E386C" w:rsidP="003E386C">
      <w:pPr>
        <w:spacing w:line="276" w:lineRule="auto"/>
        <w:rPr>
          <w:rFonts w:ascii="Calibri" w:hAnsi="Calibri"/>
        </w:rPr>
      </w:pPr>
    </w:p>
    <w:p w14:paraId="065F50D6" w14:textId="077D92F8" w:rsidR="003E386C" w:rsidRPr="003E386C" w:rsidRDefault="003E386C" w:rsidP="003E386C">
      <w:pPr>
        <w:spacing w:line="276" w:lineRule="auto"/>
        <w:rPr>
          <w:rFonts w:ascii="Calibri" w:hAnsi="Calibri"/>
        </w:rPr>
      </w:pPr>
      <w:r w:rsidRPr="003E386C">
        <w:rPr>
          <w:rFonts w:ascii="Calibri" w:hAnsi="Calibri"/>
        </w:rPr>
        <w:t>When we give thanks, it strengthens our faith because we're constantly thinking about “God did this.” If you don't ever slow down to think about what God has done in your life, then you'll never be a grateful, thankful person. Let's thank God for what He's done. God brought you through this, God blessed you here, and God gave you this ability. All that</w:t>
      </w:r>
      <w:r w:rsidR="00274B7C">
        <w:rPr>
          <w:rFonts w:ascii="Calibri" w:hAnsi="Calibri"/>
        </w:rPr>
        <w:t xml:space="preserve"> i</w:t>
      </w:r>
      <w:r w:rsidRPr="003E386C">
        <w:rPr>
          <w:rFonts w:ascii="Calibri" w:hAnsi="Calibri"/>
        </w:rPr>
        <w:t xml:space="preserve">s from God. We have a ton of things to be thankful for. </w:t>
      </w:r>
      <w:r w:rsidR="00274B7C">
        <w:rPr>
          <w:rFonts w:ascii="Calibri" w:hAnsi="Calibri"/>
        </w:rPr>
        <w:t>L</w:t>
      </w:r>
      <w:r w:rsidRPr="003E386C">
        <w:rPr>
          <w:rFonts w:ascii="Calibri" w:hAnsi="Calibri"/>
        </w:rPr>
        <w:t>et's pause today and just tell God thank you.</w:t>
      </w:r>
    </w:p>
    <w:p w14:paraId="11ACE269" w14:textId="77777777" w:rsidR="003E386C" w:rsidRPr="003E386C" w:rsidRDefault="003E386C" w:rsidP="003E386C">
      <w:pPr>
        <w:spacing w:line="276" w:lineRule="auto"/>
        <w:rPr>
          <w:rFonts w:ascii="Calibri" w:hAnsi="Calibri"/>
        </w:rPr>
      </w:pPr>
    </w:p>
    <w:p w14:paraId="30768041" w14:textId="77777777" w:rsidR="003E386C" w:rsidRPr="003E386C" w:rsidRDefault="003E386C" w:rsidP="003E386C">
      <w:pPr>
        <w:spacing w:line="276" w:lineRule="auto"/>
        <w:rPr>
          <w:rFonts w:ascii="Calibri" w:hAnsi="Calibri"/>
        </w:rPr>
      </w:pPr>
      <w:r w:rsidRPr="003E386C">
        <w:rPr>
          <w:rFonts w:ascii="Calibri" w:hAnsi="Calibri"/>
        </w:rPr>
        <w:t xml:space="preserve">One of my kids was complaining (I won't say which one) the other day. Guess what their punishment was? Gena had them make a list of 20 things they were grateful for and they had to read the list to the family. How about that? We don't have whining in the Heller household. If there's whining, there's list-making. We're getting rid of that. “I don't have enough of this. I wish I could do…” No. Get your list going. My kids were like, “I'm a lot more blessed than I thought I was. I didn't realize how blessed I was till I started making the list.” That's a good thing. Let's remember what God has done. </w:t>
      </w:r>
    </w:p>
    <w:p w14:paraId="4D231A99" w14:textId="77777777" w:rsidR="003E386C" w:rsidRPr="003E386C" w:rsidRDefault="003E386C" w:rsidP="003E386C">
      <w:pPr>
        <w:spacing w:line="276" w:lineRule="auto"/>
        <w:rPr>
          <w:rFonts w:ascii="Calibri" w:hAnsi="Calibri"/>
        </w:rPr>
      </w:pPr>
    </w:p>
    <w:p w14:paraId="56C04961" w14:textId="77777777" w:rsidR="003E386C" w:rsidRPr="003E386C" w:rsidRDefault="003E386C" w:rsidP="003E386C">
      <w:pPr>
        <w:spacing w:line="276" w:lineRule="auto"/>
        <w:rPr>
          <w:rFonts w:ascii="Calibri" w:hAnsi="Calibri"/>
        </w:rPr>
      </w:pPr>
      <w:r w:rsidRPr="003E386C">
        <w:rPr>
          <w:rFonts w:ascii="Calibri" w:hAnsi="Calibri"/>
        </w:rPr>
        <w:t xml:space="preserve">There’s a second thing that happens when we do this. It focuses our mind on the right things. Because when you're giving God thanks, you're not worrying about your problems. You're not riding the bicycle. You're too busy to worry about tomorrow because you're giving God praise and thanks for all that He has done in your life today. We can give God thanks in our prayers. We can give God thanks in so many different ways. We can thank other people. That’s powerful. In fact, we ought to go on our social media platforms today and thank somebody. Let's have a heart that is grateful to people and to God for the things that we have. That's how we embrace today. That's how we make today the best that it can possibly be. </w:t>
      </w:r>
    </w:p>
    <w:p w14:paraId="29CBFA5D" w14:textId="77777777" w:rsidR="003E386C" w:rsidRPr="003E386C" w:rsidRDefault="003E386C" w:rsidP="003E386C">
      <w:pPr>
        <w:spacing w:line="276" w:lineRule="auto"/>
        <w:rPr>
          <w:rFonts w:ascii="Calibri" w:hAnsi="Calibri"/>
        </w:rPr>
      </w:pPr>
    </w:p>
    <w:p w14:paraId="11507963" w14:textId="77777777" w:rsidR="003E386C" w:rsidRPr="003E386C" w:rsidRDefault="003E386C" w:rsidP="003E386C">
      <w:pPr>
        <w:spacing w:line="276" w:lineRule="auto"/>
        <w:rPr>
          <w:rFonts w:ascii="Calibri" w:hAnsi="Calibri"/>
        </w:rPr>
      </w:pPr>
      <w:r w:rsidRPr="003E386C">
        <w:rPr>
          <w:rFonts w:ascii="Calibri" w:hAnsi="Calibri"/>
          <w:b/>
          <w:bCs/>
        </w:rPr>
        <w:t>Today I Will Trust God</w:t>
      </w:r>
    </w:p>
    <w:p w14:paraId="574D75E6" w14:textId="77777777" w:rsidR="003E386C" w:rsidRPr="003E386C" w:rsidRDefault="003E386C" w:rsidP="003E386C">
      <w:pPr>
        <w:spacing w:line="276" w:lineRule="auto"/>
        <w:rPr>
          <w:rFonts w:ascii="Calibri" w:hAnsi="Calibri"/>
        </w:rPr>
      </w:pPr>
    </w:p>
    <w:p w14:paraId="51B0D577" w14:textId="77777777" w:rsidR="003E386C" w:rsidRPr="003E386C" w:rsidRDefault="003E386C" w:rsidP="003E386C">
      <w:pPr>
        <w:spacing w:line="276" w:lineRule="auto"/>
        <w:rPr>
          <w:rFonts w:ascii="Calibri" w:hAnsi="Calibri"/>
        </w:rPr>
      </w:pPr>
      <w:r w:rsidRPr="003E386C">
        <w:rPr>
          <w:rFonts w:ascii="Calibri" w:hAnsi="Calibri"/>
        </w:rPr>
        <w:t>This is a bold act of faith here.</w:t>
      </w:r>
    </w:p>
    <w:p w14:paraId="07FA1911" w14:textId="77777777" w:rsidR="003E386C" w:rsidRPr="003E386C" w:rsidRDefault="003E386C" w:rsidP="003E386C">
      <w:pPr>
        <w:spacing w:line="276" w:lineRule="auto"/>
        <w:rPr>
          <w:rFonts w:ascii="Calibri" w:hAnsi="Calibri"/>
        </w:rPr>
      </w:pPr>
    </w:p>
    <w:p w14:paraId="20A044B2" w14:textId="77777777" w:rsidR="003E386C" w:rsidRPr="003E386C" w:rsidRDefault="003E386C" w:rsidP="003E386C">
      <w:pPr>
        <w:spacing w:line="276" w:lineRule="auto"/>
        <w:rPr>
          <w:rFonts w:ascii="Calibri" w:hAnsi="Calibri"/>
        </w:rPr>
      </w:pPr>
      <w:r w:rsidRPr="003E386C">
        <w:rPr>
          <w:rFonts w:ascii="Calibri" w:hAnsi="Calibri"/>
        </w:rPr>
        <w:t xml:space="preserve">“In my distress I prayed to the Lord” (Psalm 118:5). </w:t>
      </w:r>
    </w:p>
    <w:p w14:paraId="3F7817E3" w14:textId="77777777" w:rsidR="003E386C" w:rsidRPr="003E386C" w:rsidRDefault="003E386C" w:rsidP="003E386C">
      <w:pPr>
        <w:spacing w:line="276" w:lineRule="auto"/>
        <w:rPr>
          <w:rFonts w:ascii="Calibri" w:hAnsi="Calibri"/>
        </w:rPr>
      </w:pPr>
    </w:p>
    <w:p w14:paraId="7D393448" w14:textId="03D7B3AD" w:rsidR="003E386C" w:rsidRPr="003E386C" w:rsidRDefault="003E386C" w:rsidP="003E386C">
      <w:pPr>
        <w:spacing w:line="276" w:lineRule="auto"/>
        <w:rPr>
          <w:rFonts w:ascii="Calibri" w:hAnsi="Calibri"/>
        </w:rPr>
      </w:pPr>
      <w:r w:rsidRPr="003E386C">
        <w:rPr>
          <w:rFonts w:ascii="Calibri" w:hAnsi="Calibri"/>
        </w:rPr>
        <w:t>That word “distressed” means to be in a tight place, to be cramped. When you're distressed you feel backed into a corner or, we might say, between a rock and a hard place. When I was between a rock and a hard place, I did what? “I prayed to the Lord.” When we get into a narrow place</w:t>
      </w:r>
      <w:r w:rsidR="00274B7C">
        <w:rPr>
          <w:rFonts w:ascii="Calibri" w:hAnsi="Calibri"/>
        </w:rPr>
        <w:t xml:space="preserve"> </w:t>
      </w:r>
      <w:r w:rsidRPr="003E386C">
        <w:rPr>
          <w:rFonts w:ascii="Calibri" w:hAnsi="Calibri"/>
        </w:rPr>
        <w:t>we don't pray</w:t>
      </w:r>
      <w:r w:rsidR="00274B7C">
        <w:rPr>
          <w:rFonts w:ascii="Calibri" w:hAnsi="Calibri"/>
        </w:rPr>
        <w:t>, w</w:t>
      </w:r>
      <w:r w:rsidRPr="003E386C">
        <w:rPr>
          <w:rFonts w:ascii="Calibri" w:hAnsi="Calibri"/>
        </w:rPr>
        <w:t xml:space="preserve">e worry. That’s what we do. That's how we respond. What if we turned </w:t>
      </w:r>
      <w:r w:rsidRPr="003E386C">
        <w:rPr>
          <w:rFonts w:ascii="Calibri" w:hAnsi="Calibri"/>
        </w:rPr>
        <w:lastRenderedPageBreak/>
        <w:t xml:space="preserve">our worry list into a prayer list? What if we responded when we get crammed in a corner, between a rock and a hard place, “I'm going to pray.” </w:t>
      </w:r>
    </w:p>
    <w:p w14:paraId="16979FAD" w14:textId="77777777" w:rsidR="003E386C" w:rsidRPr="003E386C" w:rsidRDefault="003E386C" w:rsidP="003E386C">
      <w:pPr>
        <w:spacing w:line="276" w:lineRule="auto"/>
        <w:rPr>
          <w:rFonts w:ascii="Calibri" w:hAnsi="Calibri"/>
        </w:rPr>
      </w:pPr>
    </w:p>
    <w:p w14:paraId="51D56A84" w14:textId="77777777" w:rsidR="003E386C" w:rsidRPr="003E386C" w:rsidRDefault="003E386C" w:rsidP="003E386C">
      <w:pPr>
        <w:spacing w:line="276" w:lineRule="auto"/>
        <w:rPr>
          <w:rFonts w:ascii="Calibri" w:hAnsi="Calibri"/>
        </w:rPr>
      </w:pPr>
      <w:r w:rsidRPr="003E386C">
        <w:rPr>
          <w:rFonts w:ascii="Calibri" w:hAnsi="Calibri"/>
        </w:rPr>
        <w:t>“I prayed to the Lord and the Lord answered me and set me free” (Psalm 118:5).</w:t>
      </w:r>
    </w:p>
    <w:p w14:paraId="03642C6A" w14:textId="77777777" w:rsidR="003E386C" w:rsidRPr="003E386C" w:rsidRDefault="003E386C" w:rsidP="003E386C">
      <w:pPr>
        <w:spacing w:line="276" w:lineRule="auto"/>
        <w:rPr>
          <w:rFonts w:ascii="Calibri" w:hAnsi="Calibri"/>
        </w:rPr>
      </w:pPr>
    </w:p>
    <w:p w14:paraId="3508858C" w14:textId="77777777" w:rsidR="003E386C" w:rsidRPr="003E386C" w:rsidRDefault="003E386C" w:rsidP="003E386C">
      <w:pPr>
        <w:spacing w:line="276" w:lineRule="auto"/>
        <w:rPr>
          <w:rFonts w:ascii="Calibri" w:hAnsi="Calibri"/>
        </w:rPr>
      </w:pPr>
      <w:r w:rsidRPr="003E386C">
        <w:rPr>
          <w:rFonts w:ascii="Calibri" w:hAnsi="Calibri"/>
        </w:rPr>
        <w:t xml:space="preserve">If you don't call, God will not answer. Okay? If you don't call, God won't answer. But he says here, “I prayed to the Lord, the Lord answered” (and then I love this last part) “and set me free.” I was crammed in the corner, I prayed to the Lord, and then God set me free. </w:t>
      </w:r>
    </w:p>
    <w:p w14:paraId="22F817B0" w14:textId="77777777" w:rsidR="003E386C" w:rsidRPr="003E386C" w:rsidRDefault="003E386C" w:rsidP="003E386C">
      <w:pPr>
        <w:spacing w:line="276" w:lineRule="auto"/>
        <w:rPr>
          <w:rFonts w:ascii="Calibri" w:hAnsi="Calibri"/>
        </w:rPr>
      </w:pPr>
    </w:p>
    <w:p w14:paraId="22B18DE3" w14:textId="77777777" w:rsidR="003E386C" w:rsidRPr="003E386C" w:rsidRDefault="003E386C" w:rsidP="003E386C">
      <w:pPr>
        <w:spacing w:line="276" w:lineRule="auto"/>
        <w:rPr>
          <w:rFonts w:ascii="Calibri" w:hAnsi="Calibri"/>
        </w:rPr>
      </w:pPr>
      <w:r w:rsidRPr="003E386C">
        <w:rPr>
          <w:rFonts w:ascii="Calibri" w:hAnsi="Calibri"/>
        </w:rPr>
        <w:t xml:space="preserve">God set me free from my past guilt and shame. God set me free from anxiety. God set me free from uncertainty. God set me free. I prayed to the Lord and the Lord heard me and He set me free. </w:t>
      </w:r>
    </w:p>
    <w:p w14:paraId="109CF3DE" w14:textId="77777777" w:rsidR="003E386C" w:rsidRPr="003E386C" w:rsidRDefault="003E386C" w:rsidP="003E386C">
      <w:pPr>
        <w:spacing w:line="276" w:lineRule="auto"/>
        <w:rPr>
          <w:rFonts w:ascii="Calibri" w:hAnsi="Calibri"/>
        </w:rPr>
      </w:pPr>
    </w:p>
    <w:p w14:paraId="70443A2D" w14:textId="77777777" w:rsidR="003E386C" w:rsidRPr="003E386C" w:rsidRDefault="003E386C" w:rsidP="003E386C">
      <w:pPr>
        <w:spacing w:line="276" w:lineRule="auto"/>
        <w:rPr>
          <w:rFonts w:ascii="Calibri" w:hAnsi="Calibri"/>
        </w:rPr>
      </w:pPr>
      <w:r w:rsidRPr="003E386C">
        <w:rPr>
          <w:rFonts w:ascii="Calibri" w:hAnsi="Calibri"/>
        </w:rPr>
        <w:t xml:space="preserve">Today, I will trust God completely. At first there was distress and then finally there was freedom. </w:t>
      </w:r>
    </w:p>
    <w:p w14:paraId="0478C8D6" w14:textId="77777777" w:rsidR="003E386C" w:rsidRPr="003E386C" w:rsidRDefault="003E386C" w:rsidP="003E386C">
      <w:pPr>
        <w:spacing w:line="276" w:lineRule="auto"/>
        <w:rPr>
          <w:rFonts w:ascii="Calibri" w:hAnsi="Calibri"/>
        </w:rPr>
      </w:pPr>
    </w:p>
    <w:p w14:paraId="28BD7038" w14:textId="77777777" w:rsidR="003E386C" w:rsidRPr="003E386C" w:rsidRDefault="003E386C" w:rsidP="003E386C">
      <w:pPr>
        <w:spacing w:line="276" w:lineRule="auto"/>
        <w:rPr>
          <w:rFonts w:ascii="Calibri" w:hAnsi="Calibri"/>
        </w:rPr>
      </w:pPr>
      <w:r w:rsidRPr="003E386C">
        <w:rPr>
          <w:rFonts w:ascii="Calibri" w:hAnsi="Calibri"/>
        </w:rPr>
        <w:t xml:space="preserve">Billy Graham has a great quote. He says, “Anxiety is the natural result when hopes are centered in anything short of God and His will for our life.” </w:t>
      </w:r>
    </w:p>
    <w:p w14:paraId="0686C9D9" w14:textId="77777777" w:rsidR="003E386C" w:rsidRPr="003E386C" w:rsidRDefault="003E386C" w:rsidP="003E386C">
      <w:pPr>
        <w:spacing w:line="276" w:lineRule="auto"/>
        <w:rPr>
          <w:rFonts w:ascii="Calibri" w:hAnsi="Calibri"/>
        </w:rPr>
      </w:pPr>
    </w:p>
    <w:p w14:paraId="7BFA3177" w14:textId="77777777" w:rsidR="003E386C" w:rsidRPr="003E386C" w:rsidRDefault="003E386C" w:rsidP="003E386C">
      <w:pPr>
        <w:spacing w:line="276" w:lineRule="auto"/>
        <w:rPr>
          <w:rFonts w:ascii="Calibri" w:hAnsi="Calibri"/>
        </w:rPr>
      </w:pPr>
      <w:r w:rsidRPr="003E386C">
        <w:rPr>
          <w:rFonts w:ascii="Calibri" w:hAnsi="Calibri"/>
        </w:rPr>
        <w:t xml:space="preserve">When you're not focused on the Lord, you are going to be anxious. When you're like, “I love God above everything else,” it just gives us a fresh focus. It just changes some things in us. </w:t>
      </w:r>
    </w:p>
    <w:p w14:paraId="4848A5CE" w14:textId="77777777" w:rsidR="003E386C" w:rsidRPr="003E386C" w:rsidRDefault="003E386C" w:rsidP="003E386C">
      <w:pPr>
        <w:spacing w:line="276" w:lineRule="auto"/>
        <w:rPr>
          <w:rFonts w:ascii="Calibri" w:hAnsi="Calibri"/>
        </w:rPr>
      </w:pPr>
    </w:p>
    <w:p w14:paraId="260DA82E" w14:textId="77777777" w:rsidR="003E386C" w:rsidRPr="003E386C" w:rsidRDefault="003E386C" w:rsidP="003E386C">
      <w:pPr>
        <w:spacing w:line="276" w:lineRule="auto"/>
        <w:rPr>
          <w:rFonts w:ascii="Calibri" w:hAnsi="Calibri"/>
        </w:rPr>
      </w:pPr>
      <w:r w:rsidRPr="003E386C">
        <w:rPr>
          <w:rFonts w:ascii="Calibri" w:hAnsi="Calibri"/>
        </w:rPr>
        <w:t xml:space="preserve">I love to say this and I want you to say it with me. Everybody put your hand out. </w:t>
      </w:r>
      <w:r w:rsidRPr="003E386C">
        <w:rPr>
          <w:rFonts w:ascii="Calibri" w:hAnsi="Calibri"/>
          <w:i/>
          <w:iCs/>
        </w:rPr>
        <w:t xml:space="preserve">[Pastor puts thumb up.] </w:t>
      </w:r>
      <w:r w:rsidRPr="003E386C">
        <w:rPr>
          <w:rFonts w:ascii="Calibri" w:hAnsi="Calibri"/>
        </w:rPr>
        <w:t xml:space="preserve">When prayer goes up, worry goes down. </w:t>
      </w:r>
      <w:r w:rsidRPr="003E386C">
        <w:rPr>
          <w:rFonts w:ascii="Calibri" w:hAnsi="Calibri"/>
          <w:i/>
          <w:iCs/>
        </w:rPr>
        <w:t xml:space="preserve">[Pastor puts thumb down.] </w:t>
      </w:r>
      <w:r w:rsidRPr="003E386C">
        <w:rPr>
          <w:rFonts w:ascii="Calibri" w:hAnsi="Calibri"/>
        </w:rPr>
        <w:t xml:space="preserve">When prayer goes up, worry goes down. </w:t>
      </w:r>
      <w:r w:rsidRPr="003E386C">
        <w:rPr>
          <w:rFonts w:ascii="Calibri" w:hAnsi="Calibri"/>
          <w:i/>
          <w:iCs/>
        </w:rPr>
        <w:t>[Pastor puts thumb up then down.]</w:t>
      </w:r>
      <w:r w:rsidRPr="003E386C">
        <w:rPr>
          <w:rFonts w:ascii="Calibri" w:hAnsi="Calibri"/>
        </w:rPr>
        <w:t xml:space="preserve"> Doesn't that feel good? </w:t>
      </w:r>
    </w:p>
    <w:p w14:paraId="74F9A61A" w14:textId="77777777" w:rsidR="003E386C" w:rsidRPr="003E386C" w:rsidRDefault="003E386C" w:rsidP="003E386C">
      <w:pPr>
        <w:spacing w:line="276" w:lineRule="auto"/>
        <w:rPr>
          <w:rFonts w:ascii="Calibri" w:hAnsi="Calibri"/>
        </w:rPr>
      </w:pPr>
    </w:p>
    <w:p w14:paraId="286638E5" w14:textId="77777777" w:rsidR="003E386C" w:rsidRPr="003E386C" w:rsidRDefault="003E386C" w:rsidP="003E386C">
      <w:pPr>
        <w:spacing w:line="276" w:lineRule="auto"/>
        <w:rPr>
          <w:rFonts w:ascii="Calibri" w:hAnsi="Calibri"/>
        </w:rPr>
      </w:pPr>
      <w:r w:rsidRPr="003E386C">
        <w:rPr>
          <w:rFonts w:ascii="Calibri" w:hAnsi="Calibri"/>
        </w:rPr>
        <w:t xml:space="preserve">It's kind of like a seesaw. Do you guys remember seesaws? As a kid, I loved seesaws. I think they have been banned from all playgrounds. I don't see seesaws anymore. They are dangerous, but they are so much fun. </w:t>
      </w:r>
    </w:p>
    <w:p w14:paraId="74A16FFF" w14:textId="77777777" w:rsidR="003E386C" w:rsidRPr="003E386C" w:rsidRDefault="003E386C" w:rsidP="003E386C">
      <w:pPr>
        <w:spacing w:line="276" w:lineRule="auto"/>
        <w:rPr>
          <w:rFonts w:ascii="Calibri" w:hAnsi="Calibri"/>
        </w:rPr>
      </w:pPr>
    </w:p>
    <w:p w14:paraId="70527C6D" w14:textId="77777777" w:rsidR="003E386C" w:rsidRPr="003E386C" w:rsidRDefault="003E386C" w:rsidP="003E386C">
      <w:pPr>
        <w:spacing w:line="276" w:lineRule="auto"/>
        <w:rPr>
          <w:rFonts w:ascii="Calibri" w:hAnsi="Calibri"/>
        </w:rPr>
      </w:pPr>
      <w:r w:rsidRPr="003E386C">
        <w:rPr>
          <w:rFonts w:ascii="Calibri" w:hAnsi="Calibri"/>
        </w:rPr>
        <w:t xml:space="preserve">I was always the skinny kid in the class. The big kids always wanted to get on the seesaw with me. Seesaws were dangerous. There were different ways to torture little kids on the playground. One way you could do it is the big kid could just sit down on the ground and watch the little kid dangle in the air and he could do nothing. The other thing he could do is stick you up in the air and then while you're dangling just jump off of it, and then you crash to the ground. That's dangerous stuff back in the day. It's a wonder any of us are still alive. </w:t>
      </w:r>
    </w:p>
    <w:p w14:paraId="277C45EE" w14:textId="77777777" w:rsidR="003E386C" w:rsidRPr="003E386C" w:rsidRDefault="003E386C" w:rsidP="003E386C">
      <w:pPr>
        <w:spacing w:line="276" w:lineRule="auto"/>
        <w:rPr>
          <w:rFonts w:ascii="Calibri" w:hAnsi="Calibri"/>
        </w:rPr>
      </w:pPr>
    </w:p>
    <w:p w14:paraId="65937754" w14:textId="77777777" w:rsidR="003E386C" w:rsidRPr="003E386C" w:rsidRDefault="003E386C" w:rsidP="003E386C">
      <w:pPr>
        <w:spacing w:line="276" w:lineRule="auto"/>
        <w:rPr>
          <w:rFonts w:ascii="Calibri" w:hAnsi="Calibri"/>
        </w:rPr>
      </w:pPr>
      <w:r w:rsidRPr="003E386C">
        <w:rPr>
          <w:rFonts w:ascii="Calibri" w:hAnsi="Calibri"/>
        </w:rPr>
        <w:lastRenderedPageBreak/>
        <w:t xml:space="preserve">Playgrounds were dangerous. Metal slides. The metal slides used to bake in the hot sun for like four hours, give kids first-degree burns when they were sliding down. What were the engineers thinking? </w:t>
      </w:r>
    </w:p>
    <w:p w14:paraId="6555B05F" w14:textId="77777777" w:rsidR="003E386C" w:rsidRPr="003E386C" w:rsidRDefault="003E386C" w:rsidP="003E386C">
      <w:pPr>
        <w:spacing w:line="276" w:lineRule="auto"/>
        <w:rPr>
          <w:rFonts w:ascii="Calibri" w:hAnsi="Calibri"/>
        </w:rPr>
      </w:pPr>
    </w:p>
    <w:p w14:paraId="235C2B11" w14:textId="77777777" w:rsidR="003E386C" w:rsidRPr="003E386C" w:rsidRDefault="003E386C" w:rsidP="003E386C">
      <w:pPr>
        <w:spacing w:line="276" w:lineRule="auto"/>
        <w:rPr>
          <w:rFonts w:ascii="Calibri" w:hAnsi="Calibri"/>
        </w:rPr>
      </w:pPr>
      <w:r w:rsidRPr="003E386C">
        <w:rPr>
          <w:rFonts w:ascii="Calibri" w:hAnsi="Calibri"/>
        </w:rPr>
        <w:t xml:space="preserve">Then there was always tetherball. One kid was always smacking the other kid in the nose with the tetherball. Bloody nose, going to the nurse's station. </w:t>
      </w:r>
    </w:p>
    <w:p w14:paraId="21ECFD00" w14:textId="77777777" w:rsidR="003E386C" w:rsidRPr="003E386C" w:rsidRDefault="003E386C" w:rsidP="003E386C">
      <w:pPr>
        <w:spacing w:line="276" w:lineRule="auto"/>
        <w:rPr>
          <w:rFonts w:ascii="Calibri" w:hAnsi="Calibri"/>
        </w:rPr>
      </w:pPr>
    </w:p>
    <w:p w14:paraId="1BB2A9F7" w14:textId="480224C8" w:rsidR="003E386C" w:rsidRPr="003E386C" w:rsidRDefault="003E386C" w:rsidP="003E386C">
      <w:pPr>
        <w:spacing w:line="276" w:lineRule="auto"/>
        <w:rPr>
          <w:rFonts w:ascii="Calibri" w:hAnsi="Calibri"/>
        </w:rPr>
      </w:pPr>
      <w:r w:rsidRPr="003E386C">
        <w:rPr>
          <w:rFonts w:ascii="Calibri" w:hAnsi="Calibri"/>
        </w:rPr>
        <w:t xml:space="preserve">My favorite was the merry-go-round. </w:t>
      </w:r>
      <w:r w:rsidR="00274B7C">
        <w:rPr>
          <w:rFonts w:ascii="Calibri" w:hAnsi="Calibri"/>
        </w:rPr>
        <w:t>T</w:t>
      </w:r>
      <w:r w:rsidRPr="003E386C">
        <w:rPr>
          <w:rFonts w:ascii="Calibri" w:hAnsi="Calibri"/>
        </w:rPr>
        <w:t xml:space="preserve">hat was genius. The fifth graders are getting it going really fast and the kindergarteners are trying to get on there. They can't run fast enough and they're chasing it around and around until they fall. Then there's always a third grader that's hanging onto the rail who's parallel with the ground. He's screaming, “Stop,” while the big kids are like, “Go faster.” Then you see kids flinging off on the playground, running into things. Unbelievable. </w:t>
      </w:r>
    </w:p>
    <w:p w14:paraId="302F2EB7" w14:textId="77777777" w:rsidR="003E386C" w:rsidRPr="003E386C" w:rsidRDefault="003E386C" w:rsidP="003E386C">
      <w:pPr>
        <w:spacing w:line="276" w:lineRule="auto"/>
        <w:rPr>
          <w:rFonts w:ascii="Calibri" w:hAnsi="Calibri"/>
        </w:rPr>
      </w:pPr>
    </w:p>
    <w:p w14:paraId="1D1FEEFC" w14:textId="77777777" w:rsidR="003E386C" w:rsidRPr="003E386C" w:rsidRDefault="003E386C" w:rsidP="003E386C">
      <w:pPr>
        <w:spacing w:line="276" w:lineRule="auto"/>
        <w:rPr>
          <w:rFonts w:ascii="Calibri" w:hAnsi="Calibri"/>
        </w:rPr>
      </w:pPr>
      <w:r w:rsidRPr="003E386C">
        <w:rPr>
          <w:rFonts w:ascii="Calibri" w:hAnsi="Calibri"/>
        </w:rPr>
        <w:t>Everything's so safe now. I see playgrounds today and I'm like, “I don't get it.”</w:t>
      </w:r>
    </w:p>
    <w:p w14:paraId="6D1FFE7A" w14:textId="77777777" w:rsidR="003E386C" w:rsidRPr="003E386C" w:rsidRDefault="003E386C" w:rsidP="003E386C">
      <w:pPr>
        <w:spacing w:line="276" w:lineRule="auto"/>
        <w:rPr>
          <w:rFonts w:ascii="Calibri" w:hAnsi="Calibri"/>
        </w:rPr>
      </w:pPr>
    </w:p>
    <w:p w14:paraId="7F7292B7" w14:textId="77777777" w:rsidR="003E386C" w:rsidRPr="003E386C" w:rsidRDefault="003E386C" w:rsidP="003E386C">
      <w:pPr>
        <w:spacing w:line="276" w:lineRule="auto"/>
        <w:rPr>
          <w:rFonts w:ascii="Calibri" w:hAnsi="Calibri"/>
        </w:rPr>
      </w:pPr>
      <w:r w:rsidRPr="003E386C">
        <w:rPr>
          <w:rFonts w:ascii="Calibri" w:hAnsi="Calibri"/>
        </w:rPr>
        <w:t xml:space="preserve">When worry goes up, prayer goes down. </w:t>
      </w:r>
      <w:r w:rsidRPr="003E386C">
        <w:rPr>
          <w:rFonts w:ascii="Calibri" w:hAnsi="Calibri"/>
          <w:i/>
          <w:iCs/>
        </w:rPr>
        <w:t>[Pastor puts thumb up then down.]</w:t>
      </w:r>
      <w:r w:rsidRPr="003E386C">
        <w:rPr>
          <w:rFonts w:ascii="Calibri" w:hAnsi="Calibri"/>
        </w:rPr>
        <w:t xml:space="preserve"> It's like a seesaw. Where are you on the seesaw? </w:t>
      </w:r>
    </w:p>
    <w:p w14:paraId="6973752F" w14:textId="77777777" w:rsidR="003E386C" w:rsidRPr="003E386C" w:rsidRDefault="003E386C" w:rsidP="003E386C">
      <w:pPr>
        <w:spacing w:line="276" w:lineRule="auto"/>
        <w:rPr>
          <w:rFonts w:ascii="Calibri" w:hAnsi="Calibri"/>
        </w:rPr>
      </w:pPr>
    </w:p>
    <w:p w14:paraId="0D636BE9" w14:textId="77777777" w:rsidR="003E386C" w:rsidRPr="003E386C" w:rsidRDefault="003E386C" w:rsidP="003E386C">
      <w:pPr>
        <w:spacing w:line="276" w:lineRule="auto"/>
        <w:rPr>
          <w:rFonts w:ascii="Calibri" w:hAnsi="Calibri"/>
        </w:rPr>
      </w:pPr>
      <w:r w:rsidRPr="003E386C">
        <w:rPr>
          <w:rFonts w:ascii="Calibri" w:hAnsi="Calibri"/>
        </w:rPr>
        <w:t xml:space="preserve">He says in Psalm 118:5 that God hears prayers. When you pray, it's not like you're just throwing something out there and just hoping that it sticks. God hears prayers. He really does. Prayer is handing over problems. “God, I've got this big backpack, this weight on my life. I'm going to take this off and I’m going to give this to you.” God hears those prayers. That's how prayer liberates. We think we have all the answers to our problems, but in prayer we realize God has the answer. </w:t>
      </w:r>
    </w:p>
    <w:p w14:paraId="3A2F8956" w14:textId="77777777" w:rsidR="003E386C" w:rsidRPr="003E386C" w:rsidRDefault="003E386C" w:rsidP="003E386C">
      <w:pPr>
        <w:spacing w:line="276" w:lineRule="auto"/>
        <w:rPr>
          <w:rFonts w:ascii="Calibri" w:hAnsi="Calibri"/>
        </w:rPr>
      </w:pPr>
    </w:p>
    <w:p w14:paraId="4CB46ADA" w14:textId="4E0E7A2F" w:rsidR="003E386C" w:rsidRPr="003E386C" w:rsidRDefault="003E386C" w:rsidP="003E386C">
      <w:pPr>
        <w:spacing w:line="276" w:lineRule="auto"/>
        <w:rPr>
          <w:rFonts w:ascii="Calibri" w:hAnsi="Calibri"/>
        </w:rPr>
      </w:pPr>
      <w:r w:rsidRPr="003E386C">
        <w:rPr>
          <w:rFonts w:ascii="Calibri" w:hAnsi="Calibri"/>
        </w:rPr>
        <w:t xml:space="preserve">Here's a great way to be anxious – believe that you have the answer to every problem. That's a big burden to carry. That's why when I talk to people </w:t>
      </w:r>
      <w:r w:rsidR="00274B7C">
        <w:rPr>
          <w:rFonts w:ascii="Calibri" w:hAnsi="Calibri"/>
        </w:rPr>
        <w:t>who</w:t>
      </w:r>
      <w:r w:rsidRPr="003E386C">
        <w:rPr>
          <w:rFonts w:ascii="Calibri" w:hAnsi="Calibri"/>
        </w:rPr>
        <w:t xml:space="preserve"> are atheists, I'm like, “I don't know how you guys do it.” I really don't. I don't get it. Because I need the Lord. I need God. Without God, I’ve got very little. </w:t>
      </w:r>
    </w:p>
    <w:p w14:paraId="40741964" w14:textId="77777777" w:rsidR="003E386C" w:rsidRPr="003E386C" w:rsidRDefault="003E386C" w:rsidP="003E386C">
      <w:pPr>
        <w:spacing w:line="276" w:lineRule="auto"/>
        <w:rPr>
          <w:rFonts w:ascii="Calibri" w:hAnsi="Calibri"/>
        </w:rPr>
      </w:pPr>
    </w:p>
    <w:p w14:paraId="40FEF642" w14:textId="77777777" w:rsidR="003E386C" w:rsidRPr="003E386C" w:rsidRDefault="003E386C" w:rsidP="003E386C">
      <w:pPr>
        <w:spacing w:line="276" w:lineRule="auto"/>
        <w:rPr>
          <w:rFonts w:ascii="Calibri" w:hAnsi="Calibri"/>
        </w:rPr>
      </w:pPr>
      <w:r w:rsidRPr="003E386C">
        <w:rPr>
          <w:rFonts w:ascii="Calibri" w:hAnsi="Calibri"/>
        </w:rPr>
        <w:t xml:space="preserve">The psalmist says, “I prayed and God answered. He heard my prayer and He set me free.” We're turning those prayers over to God. The Lord answered me. Whenever I have negative circumstances, I stay positive because I know God's going to set me free. </w:t>
      </w:r>
    </w:p>
    <w:p w14:paraId="103A0F28" w14:textId="77777777" w:rsidR="003E386C" w:rsidRPr="003E386C" w:rsidRDefault="003E386C" w:rsidP="003E386C">
      <w:pPr>
        <w:spacing w:line="276" w:lineRule="auto"/>
        <w:rPr>
          <w:rFonts w:ascii="Calibri" w:hAnsi="Calibri"/>
        </w:rPr>
      </w:pPr>
    </w:p>
    <w:p w14:paraId="1E642875" w14:textId="77777777" w:rsidR="003E386C" w:rsidRPr="003E386C" w:rsidRDefault="003E386C" w:rsidP="003E386C">
      <w:pPr>
        <w:spacing w:line="276" w:lineRule="auto"/>
        <w:rPr>
          <w:rFonts w:ascii="Calibri" w:hAnsi="Calibri"/>
        </w:rPr>
      </w:pPr>
      <w:r w:rsidRPr="003E386C">
        <w:rPr>
          <w:rFonts w:ascii="Calibri" w:hAnsi="Calibri"/>
        </w:rPr>
        <w:t xml:space="preserve">Here's another thing in Psalm 118: 6. God's for me. There is nothing worse in the world than feeling like God is against you. We did a whole message on this a couple of weeks ago. God is </w:t>
      </w:r>
      <w:r w:rsidRPr="003E386C">
        <w:rPr>
          <w:rFonts w:ascii="Calibri" w:hAnsi="Calibri"/>
        </w:rPr>
        <w:lastRenderedPageBreak/>
        <w:t>for us. It's echoed here in Psalm 118. God is for us. The reason that I keep fighting and keep believing God for great things is because I know that God is on my side. When Jesus is in your life, God is on your side too. That’s beautiful. The Bible never promises that things will be easy. But the Bible does say that God will be with us, that God will empower us, that God cares for us, that God empathizes with us. All that is true. We need God.</w:t>
      </w:r>
    </w:p>
    <w:p w14:paraId="0370C974" w14:textId="77777777" w:rsidR="003E386C" w:rsidRPr="003E386C" w:rsidRDefault="003E386C" w:rsidP="003E386C">
      <w:pPr>
        <w:spacing w:line="276" w:lineRule="auto"/>
        <w:rPr>
          <w:rFonts w:ascii="Calibri" w:hAnsi="Calibri"/>
        </w:rPr>
      </w:pPr>
    </w:p>
    <w:p w14:paraId="18ED1C6B" w14:textId="569A2199" w:rsidR="003E386C" w:rsidRPr="003E386C" w:rsidRDefault="003E386C" w:rsidP="003E386C">
      <w:pPr>
        <w:spacing w:line="276" w:lineRule="auto"/>
        <w:rPr>
          <w:rFonts w:ascii="Calibri" w:hAnsi="Calibri"/>
        </w:rPr>
      </w:pPr>
      <w:r w:rsidRPr="003E386C">
        <w:rPr>
          <w:rFonts w:ascii="Calibri" w:hAnsi="Calibri"/>
        </w:rPr>
        <w:t>Man cannot go around the will of God. I know you have some people in your life it feels like they're God in a way. Maybe you work for somebody. You have a boss or a supervisor or a next-door neighbor or somebody that intimidates you. But let me remind you that people are merely pawns in the hands of an Almighty God. Everything that happens in the world happens under God's auspices. Don't forget that. God is the one in control. That's why we don't fear man. We fear God. We respect God. We reverence God. But we don't fear people.</w:t>
      </w:r>
    </w:p>
    <w:p w14:paraId="5B67EDF7" w14:textId="77777777" w:rsidR="003E386C" w:rsidRPr="003E386C" w:rsidRDefault="003E386C" w:rsidP="003E386C">
      <w:pPr>
        <w:spacing w:line="276" w:lineRule="auto"/>
        <w:rPr>
          <w:rFonts w:ascii="Calibri" w:hAnsi="Calibri"/>
        </w:rPr>
      </w:pPr>
    </w:p>
    <w:p w14:paraId="3D21064E" w14:textId="77777777" w:rsidR="003E386C" w:rsidRPr="003E386C" w:rsidRDefault="003E386C" w:rsidP="003E386C">
      <w:pPr>
        <w:spacing w:line="276" w:lineRule="auto"/>
        <w:rPr>
          <w:rFonts w:ascii="Calibri" w:hAnsi="Calibri"/>
        </w:rPr>
      </w:pPr>
      <w:r w:rsidRPr="003E386C">
        <w:rPr>
          <w:rFonts w:ascii="Calibri" w:hAnsi="Calibri"/>
        </w:rPr>
        <w:t xml:space="preserve">People are pawns to God. God will use believers and non-believers. Read the Bible. Some of the most profound things that God ever did in the Bible, He used unbelievers to propel people that were on God's side to do great things. </w:t>
      </w:r>
    </w:p>
    <w:p w14:paraId="36FBB58E" w14:textId="77777777" w:rsidR="003E386C" w:rsidRPr="003E386C" w:rsidRDefault="003E386C" w:rsidP="003E386C">
      <w:pPr>
        <w:spacing w:line="276" w:lineRule="auto"/>
        <w:rPr>
          <w:rFonts w:ascii="Calibri" w:hAnsi="Calibri"/>
        </w:rPr>
      </w:pPr>
    </w:p>
    <w:p w14:paraId="7170CC8B" w14:textId="77777777" w:rsidR="003E386C" w:rsidRPr="003E386C" w:rsidRDefault="003E386C" w:rsidP="003E386C">
      <w:pPr>
        <w:spacing w:line="276" w:lineRule="auto"/>
        <w:rPr>
          <w:rFonts w:ascii="Calibri" w:hAnsi="Calibri"/>
        </w:rPr>
      </w:pPr>
      <w:r w:rsidRPr="003E386C">
        <w:rPr>
          <w:rFonts w:ascii="Calibri" w:hAnsi="Calibri"/>
          <w:b/>
          <w:bCs/>
        </w:rPr>
        <w:t>Today I Will Triumph</w:t>
      </w:r>
    </w:p>
    <w:p w14:paraId="0F63E709" w14:textId="77777777" w:rsidR="003E386C" w:rsidRPr="003E386C" w:rsidRDefault="003E386C" w:rsidP="003E386C">
      <w:pPr>
        <w:spacing w:line="276" w:lineRule="auto"/>
        <w:rPr>
          <w:rFonts w:ascii="Calibri" w:hAnsi="Calibri"/>
        </w:rPr>
      </w:pPr>
    </w:p>
    <w:p w14:paraId="06A30589" w14:textId="4EA22F1F" w:rsidR="003E386C" w:rsidRPr="003E386C" w:rsidRDefault="003E386C" w:rsidP="003E386C">
      <w:pPr>
        <w:spacing w:line="276" w:lineRule="auto"/>
        <w:rPr>
          <w:rFonts w:ascii="Calibri" w:hAnsi="Calibri"/>
        </w:rPr>
      </w:pPr>
      <w:r w:rsidRPr="003E386C">
        <w:rPr>
          <w:rFonts w:ascii="Calibri" w:hAnsi="Calibri"/>
        </w:rPr>
        <w:t>“Though hostile nations surrounded me, I destroyed them all with the authority of the Lord. Yes, they surrounded and attacked me, but I destroyed them all with the authority of the Lord. They swarmed around me like bees; they blazed against me like a crackling fire. But I destroyed them all with the authority of the Lord” (Psalm 118:10-12).</w:t>
      </w:r>
    </w:p>
    <w:p w14:paraId="37181443" w14:textId="77777777" w:rsidR="003E386C" w:rsidRPr="003E386C" w:rsidRDefault="003E386C" w:rsidP="003E386C">
      <w:pPr>
        <w:spacing w:line="276" w:lineRule="auto"/>
        <w:rPr>
          <w:rFonts w:ascii="Calibri" w:hAnsi="Calibri"/>
        </w:rPr>
      </w:pPr>
    </w:p>
    <w:p w14:paraId="31CE30B9" w14:textId="77777777" w:rsidR="003E386C" w:rsidRPr="003E386C" w:rsidRDefault="003E386C" w:rsidP="003E386C">
      <w:pPr>
        <w:spacing w:line="276" w:lineRule="auto"/>
        <w:rPr>
          <w:rFonts w:ascii="Calibri" w:hAnsi="Calibri"/>
        </w:rPr>
      </w:pPr>
      <w:r w:rsidRPr="003E386C">
        <w:rPr>
          <w:rFonts w:ascii="Calibri" w:hAnsi="Calibri"/>
        </w:rPr>
        <w:t>That’s beautiful.</w:t>
      </w:r>
    </w:p>
    <w:p w14:paraId="4E2FEFA4" w14:textId="77777777" w:rsidR="003E386C" w:rsidRPr="003E386C" w:rsidRDefault="003E386C" w:rsidP="003E386C">
      <w:pPr>
        <w:spacing w:line="276" w:lineRule="auto"/>
        <w:rPr>
          <w:rFonts w:ascii="Calibri" w:hAnsi="Calibri"/>
        </w:rPr>
      </w:pPr>
    </w:p>
    <w:p w14:paraId="02A2D3E0" w14:textId="77777777" w:rsidR="003220AD" w:rsidRDefault="003E386C" w:rsidP="003E386C">
      <w:pPr>
        <w:spacing w:line="276" w:lineRule="auto"/>
        <w:rPr>
          <w:rFonts w:ascii="Calibri" w:hAnsi="Calibri"/>
        </w:rPr>
      </w:pPr>
      <w:r w:rsidRPr="003E386C">
        <w:rPr>
          <w:rFonts w:ascii="Calibri" w:hAnsi="Calibri"/>
        </w:rPr>
        <w:t xml:space="preserve">The psalmist said, “All these people were attacking me. But God was with me and I took them out.” We need to stop looking at the odds and to start looking at God. </w:t>
      </w:r>
    </w:p>
    <w:p w14:paraId="0B1DB99E" w14:textId="77777777" w:rsidR="003220AD" w:rsidRDefault="003220AD" w:rsidP="003E386C">
      <w:pPr>
        <w:spacing w:line="276" w:lineRule="auto"/>
        <w:rPr>
          <w:rFonts w:ascii="Calibri" w:hAnsi="Calibri"/>
        </w:rPr>
      </w:pPr>
    </w:p>
    <w:p w14:paraId="20093687" w14:textId="6143E3A3" w:rsidR="003E386C" w:rsidRPr="003E386C" w:rsidRDefault="003E386C" w:rsidP="003E386C">
      <w:pPr>
        <w:spacing w:line="276" w:lineRule="auto"/>
        <w:rPr>
          <w:rFonts w:ascii="Calibri" w:hAnsi="Calibri"/>
        </w:rPr>
      </w:pPr>
      <w:r w:rsidRPr="003E386C">
        <w:rPr>
          <w:rFonts w:ascii="Calibri" w:hAnsi="Calibri"/>
        </w:rPr>
        <w:t>Whenever there's a big ballgame, everybody talks about the odds. The Super Bowl comes up</w:t>
      </w:r>
      <w:r w:rsidR="003220AD">
        <w:rPr>
          <w:rFonts w:ascii="Calibri" w:hAnsi="Calibri"/>
        </w:rPr>
        <w:t xml:space="preserve"> –</w:t>
      </w:r>
      <w:r w:rsidRPr="003E386C">
        <w:rPr>
          <w:rFonts w:ascii="Calibri" w:hAnsi="Calibri"/>
        </w:rPr>
        <w:t xml:space="preserve"> this team has a 10-1 chance to win the Super Bowl. Whenever there's a political election, people will do odds. Sometimes when we have problems, we're looking at the odds rather than we're looking at God. I’ve got a 50% chance of getting this done. I think I have a 75% chance. Remember, with God on your side that all the odds go out the window. It's not about the odds. </w:t>
      </w:r>
    </w:p>
    <w:p w14:paraId="1C7DAB9E" w14:textId="77777777" w:rsidR="003E386C" w:rsidRPr="003E386C" w:rsidRDefault="003E386C" w:rsidP="003E386C">
      <w:pPr>
        <w:spacing w:line="276" w:lineRule="auto"/>
        <w:rPr>
          <w:rFonts w:ascii="Calibri" w:hAnsi="Calibri"/>
        </w:rPr>
      </w:pPr>
    </w:p>
    <w:p w14:paraId="1C2D8652" w14:textId="77777777" w:rsidR="003E386C" w:rsidRPr="003E386C" w:rsidRDefault="003E386C" w:rsidP="003E386C">
      <w:pPr>
        <w:spacing w:line="276" w:lineRule="auto"/>
        <w:rPr>
          <w:rFonts w:ascii="Calibri" w:hAnsi="Calibri"/>
        </w:rPr>
      </w:pPr>
      <w:r w:rsidRPr="003E386C">
        <w:rPr>
          <w:rFonts w:ascii="Calibri" w:hAnsi="Calibri"/>
        </w:rPr>
        <w:t>Shamgar in the book of Judges took out 600 Philistines with a spear. Terrible odds, but a great God.</w:t>
      </w:r>
    </w:p>
    <w:p w14:paraId="1986BAED" w14:textId="77777777" w:rsidR="003E386C" w:rsidRPr="003E386C" w:rsidRDefault="003E386C" w:rsidP="003E386C">
      <w:pPr>
        <w:spacing w:line="276" w:lineRule="auto"/>
        <w:rPr>
          <w:rFonts w:ascii="Calibri" w:hAnsi="Calibri"/>
        </w:rPr>
      </w:pPr>
    </w:p>
    <w:p w14:paraId="60BDE658" w14:textId="77777777" w:rsidR="003E386C" w:rsidRPr="003E386C" w:rsidRDefault="003E386C" w:rsidP="003E386C">
      <w:pPr>
        <w:spacing w:line="276" w:lineRule="auto"/>
        <w:rPr>
          <w:rFonts w:ascii="Calibri" w:hAnsi="Calibri"/>
        </w:rPr>
      </w:pPr>
      <w:r w:rsidRPr="003E386C">
        <w:rPr>
          <w:rFonts w:ascii="Calibri" w:hAnsi="Calibri"/>
        </w:rPr>
        <w:t xml:space="preserve">Today, you're going to walk in victory. You're going to triumph. You’re going to be in some battles. You’ll have some bruises and some scars. But remember, when you walk with God, you're going to walk in victory. You're going to walk in power and strength. </w:t>
      </w:r>
    </w:p>
    <w:p w14:paraId="703AAC69" w14:textId="77777777" w:rsidR="003E386C" w:rsidRPr="003E386C" w:rsidRDefault="003E386C" w:rsidP="003E386C">
      <w:pPr>
        <w:spacing w:line="276" w:lineRule="auto"/>
        <w:rPr>
          <w:rFonts w:ascii="Calibri" w:hAnsi="Calibri"/>
        </w:rPr>
      </w:pPr>
    </w:p>
    <w:p w14:paraId="15F52E4F" w14:textId="77777777" w:rsidR="003E386C" w:rsidRPr="003E386C" w:rsidRDefault="003E386C" w:rsidP="003E386C">
      <w:pPr>
        <w:spacing w:line="276" w:lineRule="auto"/>
        <w:rPr>
          <w:rFonts w:ascii="Calibri" w:hAnsi="Calibri"/>
        </w:rPr>
      </w:pPr>
      <w:r w:rsidRPr="003E386C">
        <w:rPr>
          <w:rFonts w:ascii="Calibri" w:hAnsi="Calibri"/>
          <w:b/>
          <w:bCs/>
        </w:rPr>
        <w:t>Today I Will Tell</w:t>
      </w:r>
    </w:p>
    <w:p w14:paraId="79FE5168" w14:textId="77777777" w:rsidR="003E386C" w:rsidRPr="003E386C" w:rsidRDefault="003E386C" w:rsidP="003E386C">
      <w:pPr>
        <w:spacing w:line="276" w:lineRule="auto"/>
        <w:rPr>
          <w:rFonts w:ascii="Calibri" w:hAnsi="Calibri"/>
        </w:rPr>
      </w:pPr>
    </w:p>
    <w:p w14:paraId="2C85F247" w14:textId="77777777" w:rsidR="003E386C" w:rsidRPr="003E386C" w:rsidRDefault="003E386C" w:rsidP="003E386C">
      <w:pPr>
        <w:spacing w:line="276" w:lineRule="auto"/>
        <w:rPr>
          <w:rFonts w:ascii="Calibri" w:hAnsi="Calibri"/>
        </w:rPr>
      </w:pPr>
      <w:r w:rsidRPr="003E386C">
        <w:rPr>
          <w:rFonts w:ascii="Calibri" w:hAnsi="Calibri"/>
        </w:rPr>
        <w:t>“Songs of joy and victory are sung in the camp of the godly. The strong right arm of the Lord has done glorious things! The strong right arm of the Lord is raised in triumph. The strong right arm of the Lord has done glorious things! I will not die; instead, I will live to tell what the Lord has done” (Psalm 118:15-17).</w:t>
      </w:r>
    </w:p>
    <w:p w14:paraId="29AC4C0F" w14:textId="77777777" w:rsidR="003E386C" w:rsidRPr="003E386C" w:rsidRDefault="003E386C" w:rsidP="003E386C">
      <w:pPr>
        <w:spacing w:line="276" w:lineRule="auto"/>
        <w:rPr>
          <w:rFonts w:ascii="Calibri" w:hAnsi="Calibri"/>
        </w:rPr>
      </w:pPr>
    </w:p>
    <w:p w14:paraId="51EEB31D" w14:textId="77777777" w:rsidR="003E386C" w:rsidRPr="003E386C" w:rsidRDefault="003E386C" w:rsidP="003E386C">
      <w:pPr>
        <w:spacing w:line="276" w:lineRule="auto"/>
        <w:rPr>
          <w:rFonts w:ascii="Calibri" w:hAnsi="Calibri"/>
        </w:rPr>
      </w:pPr>
      <w:r w:rsidRPr="003E386C">
        <w:rPr>
          <w:rFonts w:ascii="Calibri" w:hAnsi="Calibri"/>
        </w:rPr>
        <w:t xml:space="preserve">“I will tell what the Lord has done.” If you're going to make today count, you have to tell people what God has done. We are way too quiet in telling people the great things that God has done. </w:t>
      </w:r>
    </w:p>
    <w:p w14:paraId="4D5A4D4E" w14:textId="77777777" w:rsidR="003E386C" w:rsidRPr="003E386C" w:rsidRDefault="003E386C" w:rsidP="003E386C">
      <w:pPr>
        <w:spacing w:line="276" w:lineRule="auto"/>
        <w:rPr>
          <w:rFonts w:ascii="Calibri" w:hAnsi="Calibri"/>
        </w:rPr>
      </w:pPr>
    </w:p>
    <w:p w14:paraId="1C548726" w14:textId="77777777" w:rsidR="003E386C" w:rsidRPr="003E386C" w:rsidRDefault="003E386C" w:rsidP="003E386C">
      <w:pPr>
        <w:spacing w:line="276" w:lineRule="auto"/>
        <w:rPr>
          <w:rFonts w:ascii="Calibri" w:hAnsi="Calibri"/>
        </w:rPr>
      </w:pPr>
      <w:r w:rsidRPr="003E386C">
        <w:rPr>
          <w:rFonts w:ascii="Calibri" w:hAnsi="Calibri"/>
        </w:rPr>
        <w:t xml:space="preserve">Somebody in our church was given a car this week who really needed a car. Guess what? She's got a story to tell. She's been telling everybody. She's been giving God praise. That’s awesome. </w:t>
      </w:r>
    </w:p>
    <w:p w14:paraId="71D1802A" w14:textId="77777777" w:rsidR="003E386C" w:rsidRPr="003E386C" w:rsidRDefault="003E386C" w:rsidP="003E386C">
      <w:pPr>
        <w:spacing w:line="276" w:lineRule="auto"/>
        <w:rPr>
          <w:rFonts w:ascii="Calibri" w:hAnsi="Calibri"/>
        </w:rPr>
      </w:pPr>
    </w:p>
    <w:p w14:paraId="0D2EB06A" w14:textId="77777777" w:rsidR="003E386C" w:rsidRPr="003E386C" w:rsidRDefault="003E386C" w:rsidP="003E386C">
      <w:pPr>
        <w:spacing w:line="276" w:lineRule="auto"/>
        <w:rPr>
          <w:rFonts w:ascii="Calibri" w:hAnsi="Calibri"/>
        </w:rPr>
      </w:pPr>
      <w:r w:rsidRPr="003E386C">
        <w:rPr>
          <w:rFonts w:ascii="Calibri" w:hAnsi="Calibri"/>
        </w:rPr>
        <w:t xml:space="preserve">I know God's done some things in your life. Let's tell the story. </w:t>
      </w:r>
    </w:p>
    <w:p w14:paraId="53328E60" w14:textId="77777777" w:rsidR="003E386C" w:rsidRPr="003E386C" w:rsidRDefault="003E386C" w:rsidP="003E386C">
      <w:pPr>
        <w:spacing w:line="276" w:lineRule="auto"/>
        <w:rPr>
          <w:rFonts w:ascii="Calibri" w:hAnsi="Calibri"/>
        </w:rPr>
      </w:pPr>
    </w:p>
    <w:p w14:paraId="558CD7BC" w14:textId="701AAEEC" w:rsidR="003E386C" w:rsidRPr="003E386C" w:rsidRDefault="003E386C" w:rsidP="003E386C">
      <w:pPr>
        <w:spacing w:line="276" w:lineRule="auto"/>
        <w:rPr>
          <w:rFonts w:ascii="Calibri" w:hAnsi="Calibri"/>
        </w:rPr>
      </w:pPr>
      <w:r w:rsidRPr="003E386C">
        <w:rPr>
          <w:rFonts w:ascii="Calibri" w:hAnsi="Calibri"/>
        </w:rPr>
        <w:t xml:space="preserve">I was talking to somebody who's not a believer this week. I wasn't doing this intentionally, I was just sharing what was on my heart. I was like, “You know what, I prayed about it. I was going to do this. I changed my mind. I'm going to do this because I feel like this is what God wants.” This person was on the phone going, “I never heard people talk like this before.” It wasn't rocket science spirituality. It was just me talking. It’s just you talking. That person doesn't have anybody in their life that talks to them about the things of God. </w:t>
      </w:r>
    </w:p>
    <w:p w14:paraId="173D1F7E" w14:textId="77777777" w:rsidR="003E386C" w:rsidRPr="003E386C" w:rsidRDefault="003E386C" w:rsidP="003E386C">
      <w:pPr>
        <w:spacing w:line="276" w:lineRule="auto"/>
        <w:rPr>
          <w:rFonts w:ascii="Calibri" w:hAnsi="Calibri"/>
        </w:rPr>
      </w:pPr>
    </w:p>
    <w:p w14:paraId="1EEDD03C" w14:textId="77777777" w:rsidR="003E386C" w:rsidRPr="003E386C" w:rsidRDefault="003E386C" w:rsidP="003E386C">
      <w:pPr>
        <w:spacing w:line="276" w:lineRule="auto"/>
        <w:rPr>
          <w:rFonts w:ascii="Calibri" w:hAnsi="Calibri"/>
        </w:rPr>
      </w:pPr>
      <w:r w:rsidRPr="003E386C">
        <w:rPr>
          <w:rFonts w:ascii="Calibri" w:hAnsi="Calibri"/>
        </w:rPr>
        <w:t xml:space="preserve">I think sometimes we make talking about God too complicated. We're like, “I have to memorize this verse. I have to say these points. I have to explain this.” No. You just share what God is doing in your life. Just share about how God has given you the victory. You just share about what the Lord is telling you and just let it come out of you. </w:t>
      </w:r>
    </w:p>
    <w:p w14:paraId="245A4EC3" w14:textId="77777777" w:rsidR="003E386C" w:rsidRPr="003E386C" w:rsidRDefault="003E386C" w:rsidP="003E386C">
      <w:pPr>
        <w:spacing w:line="276" w:lineRule="auto"/>
        <w:rPr>
          <w:rFonts w:ascii="Calibri" w:hAnsi="Calibri"/>
        </w:rPr>
      </w:pPr>
    </w:p>
    <w:p w14:paraId="378C54D3" w14:textId="77777777" w:rsidR="003E386C" w:rsidRPr="003E386C" w:rsidRDefault="003E386C" w:rsidP="003E386C">
      <w:pPr>
        <w:spacing w:line="276" w:lineRule="auto"/>
        <w:rPr>
          <w:rFonts w:ascii="Calibri" w:hAnsi="Calibri"/>
        </w:rPr>
      </w:pPr>
      <w:r w:rsidRPr="003E386C">
        <w:rPr>
          <w:rFonts w:ascii="Calibri" w:hAnsi="Calibri"/>
        </w:rPr>
        <w:t xml:space="preserve">We spend way too much time worrying about the questions that somebody who's not a believer may ask us. We don't say anything about God because we're afraid that somebody's going to ask us if dinosaurs lived in North America or South America. I tell people, “I don't know,” sometimes. I really do. </w:t>
      </w:r>
    </w:p>
    <w:p w14:paraId="1D9EEF28" w14:textId="77777777" w:rsidR="003E386C" w:rsidRPr="003E386C" w:rsidRDefault="003E386C" w:rsidP="003E386C">
      <w:pPr>
        <w:spacing w:line="276" w:lineRule="auto"/>
        <w:rPr>
          <w:rFonts w:ascii="Calibri" w:hAnsi="Calibri"/>
        </w:rPr>
      </w:pPr>
    </w:p>
    <w:p w14:paraId="75499676" w14:textId="4E844CE8" w:rsidR="003E386C" w:rsidRPr="003E386C" w:rsidRDefault="003E386C" w:rsidP="003E386C">
      <w:pPr>
        <w:spacing w:line="276" w:lineRule="auto"/>
        <w:rPr>
          <w:rFonts w:ascii="Calibri" w:hAnsi="Calibri"/>
        </w:rPr>
      </w:pPr>
      <w:r w:rsidRPr="003E386C">
        <w:rPr>
          <w:rFonts w:ascii="Calibri" w:hAnsi="Calibri"/>
        </w:rPr>
        <w:lastRenderedPageBreak/>
        <w:t>I've also found that people are not asking all of the questions that I think that they're asking. You know what people really want to know who are non-believers? They want to know</w:t>
      </w:r>
      <w:r w:rsidR="00141E69">
        <w:rPr>
          <w:rFonts w:ascii="Calibri" w:hAnsi="Calibri"/>
        </w:rPr>
        <w:t>: W</w:t>
      </w:r>
      <w:r w:rsidRPr="003E386C">
        <w:rPr>
          <w:rFonts w:ascii="Calibri" w:hAnsi="Calibri"/>
        </w:rPr>
        <w:t>hat is the purpose of my life? Are there truths in the Bible that could help me in the 21</w:t>
      </w:r>
      <w:r w:rsidRPr="003E386C">
        <w:rPr>
          <w:rFonts w:ascii="Calibri" w:hAnsi="Calibri"/>
          <w:vertAlign w:val="superscript"/>
        </w:rPr>
        <w:t>st</w:t>
      </w:r>
      <w:r w:rsidRPr="003E386C">
        <w:rPr>
          <w:rFonts w:ascii="Calibri" w:hAnsi="Calibri"/>
        </w:rPr>
        <w:t xml:space="preserve"> century living? Could the Bible be relevant in my life? Does God care about me? Those are the things that people are thinking about primarily. I know there are some weirdos </w:t>
      </w:r>
      <w:r w:rsidR="00141E69">
        <w:rPr>
          <w:rFonts w:ascii="Calibri" w:hAnsi="Calibri"/>
        </w:rPr>
        <w:t xml:space="preserve">who </w:t>
      </w:r>
      <w:r w:rsidRPr="003E386C">
        <w:rPr>
          <w:rFonts w:ascii="Calibri" w:hAnsi="Calibri"/>
        </w:rPr>
        <w:t xml:space="preserve">have other questions, but I'm talking about most people. </w:t>
      </w:r>
    </w:p>
    <w:p w14:paraId="231E3144" w14:textId="77777777" w:rsidR="003E386C" w:rsidRPr="003E386C" w:rsidRDefault="003E386C" w:rsidP="003E386C">
      <w:pPr>
        <w:spacing w:line="276" w:lineRule="auto"/>
        <w:rPr>
          <w:rFonts w:ascii="Calibri" w:hAnsi="Calibri"/>
        </w:rPr>
      </w:pPr>
    </w:p>
    <w:p w14:paraId="5854D60B" w14:textId="77777777" w:rsidR="003E386C" w:rsidRPr="003E386C" w:rsidRDefault="003E386C" w:rsidP="003E386C">
      <w:pPr>
        <w:spacing w:line="276" w:lineRule="auto"/>
        <w:rPr>
          <w:rFonts w:ascii="Calibri" w:hAnsi="Calibri"/>
        </w:rPr>
      </w:pPr>
      <w:r w:rsidRPr="003E386C">
        <w:rPr>
          <w:rFonts w:ascii="Calibri" w:hAnsi="Calibri"/>
        </w:rPr>
        <w:t xml:space="preserve">Let's talk about the works of God. Let's share the story of what God is doing in our life. If you don't talk about God to those people, who else is going to? Nobody. You're the only person in their life that has any thought of the Lord. Let's tell the story. </w:t>
      </w:r>
    </w:p>
    <w:p w14:paraId="49A443C1" w14:textId="77777777" w:rsidR="003E386C" w:rsidRPr="003E386C" w:rsidRDefault="003E386C" w:rsidP="003E386C">
      <w:pPr>
        <w:spacing w:line="276" w:lineRule="auto"/>
        <w:rPr>
          <w:rFonts w:ascii="Calibri" w:hAnsi="Calibri"/>
        </w:rPr>
      </w:pPr>
    </w:p>
    <w:p w14:paraId="3DC82233" w14:textId="77777777" w:rsidR="003E386C" w:rsidRPr="003E386C" w:rsidRDefault="003E386C" w:rsidP="003E386C">
      <w:pPr>
        <w:spacing w:line="276" w:lineRule="auto"/>
        <w:rPr>
          <w:rFonts w:ascii="Calibri" w:hAnsi="Calibri"/>
        </w:rPr>
      </w:pPr>
      <w:r w:rsidRPr="003E386C">
        <w:rPr>
          <w:rFonts w:ascii="Calibri" w:hAnsi="Calibri"/>
        </w:rPr>
        <w:t xml:space="preserve">That's why verse 17 says, “I will live to tell what the Lord has done.” Can that be our prayer this week? I will live to tell what God has done. </w:t>
      </w:r>
    </w:p>
    <w:p w14:paraId="41D4C543" w14:textId="77777777" w:rsidR="003E386C" w:rsidRPr="003E386C" w:rsidRDefault="003E386C" w:rsidP="003E386C">
      <w:pPr>
        <w:spacing w:line="276" w:lineRule="auto"/>
        <w:rPr>
          <w:rFonts w:ascii="Calibri" w:hAnsi="Calibri"/>
        </w:rPr>
      </w:pPr>
    </w:p>
    <w:p w14:paraId="1AA060CD" w14:textId="77777777" w:rsidR="003E386C" w:rsidRPr="003E386C" w:rsidRDefault="003E386C" w:rsidP="003E386C">
      <w:pPr>
        <w:spacing w:line="276" w:lineRule="auto"/>
        <w:rPr>
          <w:rFonts w:ascii="Calibri" w:hAnsi="Calibri"/>
        </w:rPr>
      </w:pPr>
      <w:r w:rsidRPr="003E386C">
        <w:rPr>
          <w:rFonts w:ascii="Calibri" w:hAnsi="Calibri"/>
        </w:rPr>
        <w:t xml:space="preserve">“The stone that the builders rejected has now become the cornerstone” (Psalm 118:22). </w:t>
      </w:r>
    </w:p>
    <w:p w14:paraId="15AE5A90" w14:textId="77777777" w:rsidR="003E386C" w:rsidRPr="003E386C" w:rsidRDefault="003E386C" w:rsidP="003E386C">
      <w:pPr>
        <w:spacing w:line="276" w:lineRule="auto"/>
        <w:rPr>
          <w:rFonts w:ascii="Calibri" w:hAnsi="Calibri"/>
        </w:rPr>
      </w:pPr>
    </w:p>
    <w:p w14:paraId="5CD501BB" w14:textId="77777777" w:rsidR="003E386C" w:rsidRPr="003E386C" w:rsidRDefault="003E386C" w:rsidP="003E386C">
      <w:pPr>
        <w:spacing w:line="276" w:lineRule="auto"/>
        <w:rPr>
          <w:rFonts w:ascii="Calibri" w:hAnsi="Calibri"/>
        </w:rPr>
      </w:pPr>
      <w:r w:rsidRPr="003E386C">
        <w:rPr>
          <w:rFonts w:ascii="Calibri" w:hAnsi="Calibri"/>
        </w:rPr>
        <w:t xml:space="preserve">David or the king is talking about the fact that he's been rejected by the people. But God had chosen him, so he was victorious. </w:t>
      </w:r>
    </w:p>
    <w:p w14:paraId="72B03E58" w14:textId="77777777" w:rsidR="003E386C" w:rsidRPr="003E386C" w:rsidRDefault="003E386C" w:rsidP="003E386C">
      <w:pPr>
        <w:spacing w:line="276" w:lineRule="auto"/>
        <w:rPr>
          <w:rFonts w:ascii="Calibri" w:hAnsi="Calibri"/>
        </w:rPr>
      </w:pPr>
    </w:p>
    <w:p w14:paraId="735950A7" w14:textId="77777777" w:rsidR="00141E69" w:rsidRDefault="003E386C" w:rsidP="003E386C">
      <w:pPr>
        <w:spacing w:line="276" w:lineRule="auto"/>
        <w:rPr>
          <w:rFonts w:ascii="Calibri" w:hAnsi="Calibri"/>
        </w:rPr>
      </w:pPr>
      <w:r w:rsidRPr="003E386C">
        <w:rPr>
          <w:rFonts w:ascii="Calibri" w:hAnsi="Calibri"/>
        </w:rPr>
        <w:t>Jesus quotes this verse in the gospels to speak of Himself. Jesus refers to Himself as the cornerstone that the builders rejected. When a building was being built in the ancient world, they would pick the stones upon which to build the foundation, and they would pick the best stone. Jesus said, “I was the stone that everybody else overlooked. Nobody thought I was the real deal. The builders, the Jewish people rejected me, but I was really the cornerstone.</w:t>
      </w:r>
      <w:r w:rsidR="00141E69">
        <w:rPr>
          <w:rFonts w:ascii="Calibri" w:hAnsi="Calibri"/>
        </w:rPr>
        <w:t>”</w:t>
      </w:r>
      <w:r w:rsidRPr="003E386C">
        <w:rPr>
          <w:rFonts w:ascii="Calibri" w:hAnsi="Calibri"/>
        </w:rPr>
        <w:t xml:space="preserve"> </w:t>
      </w:r>
    </w:p>
    <w:p w14:paraId="4E432F90" w14:textId="77777777" w:rsidR="00141E69" w:rsidRDefault="00141E69" w:rsidP="003E386C">
      <w:pPr>
        <w:spacing w:line="276" w:lineRule="auto"/>
        <w:rPr>
          <w:rFonts w:ascii="Calibri" w:hAnsi="Calibri"/>
        </w:rPr>
      </w:pPr>
    </w:p>
    <w:p w14:paraId="6E54A6E2" w14:textId="44781825" w:rsidR="003E386C" w:rsidRPr="003E386C" w:rsidRDefault="003E386C" w:rsidP="003E386C">
      <w:pPr>
        <w:spacing w:line="276" w:lineRule="auto"/>
        <w:rPr>
          <w:rFonts w:ascii="Calibri" w:hAnsi="Calibri"/>
        </w:rPr>
      </w:pPr>
      <w:r w:rsidRPr="003E386C">
        <w:rPr>
          <w:rFonts w:ascii="Calibri" w:hAnsi="Calibri"/>
        </w:rPr>
        <w:t xml:space="preserve">When the cornerstone is laid correctly, the foundation can be built, the walls can be erected, and the roof could be constructed. But it all starts with the cornerstone. </w:t>
      </w:r>
    </w:p>
    <w:p w14:paraId="4093221D" w14:textId="77777777" w:rsidR="003E386C" w:rsidRPr="003E386C" w:rsidRDefault="003E386C" w:rsidP="003E386C">
      <w:pPr>
        <w:spacing w:line="276" w:lineRule="auto"/>
        <w:rPr>
          <w:rFonts w:ascii="Calibri" w:hAnsi="Calibri"/>
        </w:rPr>
      </w:pPr>
    </w:p>
    <w:p w14:paraId="67908FAB" w14:textId="0BC40FB9" w:rsidR="003E386C" w:rsidRPr="003E386C" w:rsidRDefault="003E386C" w:rsidP="003E386C">
      <w:pPr>
        <w:spacing w:line="276" w:lineRule="auto"/>
        <w:rPr>
          <w:rFonts w:ascii="Calibri" w:hAnsi="Calibri"/>
        </w:rPr>
      </w:pPr>
      <w:r w:rsidRPr="003E386C">
        <w:rPr>
          <w:rFonts w:ascii="Calibri" w:hAnsi="Calibri"/>
        </w:rPr>
        <w:t>Jesus Christ is the cornerstone. If we're going to live in today, we</w:t>
      </w:r>
      <w:r w:rsidR="00141E69">
        <w:rPr>
          <w:rFonts w:ascii="Calibri" w:hAnsi="Calibri"/>
        </w:rPr>
        <w:t xml:space="preserve"> have</w:t>
      </w:r>
      <w:r w:rsidRPr="003E386C">
        <w:rPr>
          <w:rFonts w:ascii="Calibri" w:hAnsi="Calibri"/>
        </w:rPr>
        <w:t xml:space="preserve"> to understand who Jesus is. Even though Jesus has not come on the scene in Psalm 118, this is a messianic prophecy about the coming of Jesus. </w:t>
      </w:r>
    </w:p>
    <w:p w14:paraId="2FE48ADC" w14:textId="77777777" w:rsidR="003E386C" w:rsidRPr="003E386C" w:rsidRDefault="003E386C" w:rsidP="003E386C">
      <w:pPr>
        <w:spacing w:line="276" w:lineRule="auto"/>
        <w:rPr>
          <w:rFonts w:ascii="Calibri" w:hAnsi="Calibri"/>
        </w:rPr>
      </w:pPr>
    </w:p>
    <w:p w14:paraId="6DAFD76F" w14:textId="77777777" w:rsidR="003E386C" w:rsidRPr="003E386C" w:rsidRDefault="003E386C" w:rsidP="003E386C">
      <w:pPr>
        <w:spacing w:line="276" w:lineRule="auto"/>
        <w:rPr>
          <w:rFonts w:ascii="Calibri" w:hAnsi="Calibri"/>
        </w:rPr>
      </w:pPr>
      <w:r w:rsidRPr="003E386C">
        <w:rPr>
          <w:rFonts w:ascii="Calibri" w:hAnsi="Calibri"/>
        </w:rPr>
        <w:t xml:space="preserve">“Blessed be the one who comes in the name of the LORD. We bless you from the house of the LORD” (Psalm 118:26). </w:t>
      </w:r>
    </w:p>
    <w:p w14:paraId="0DE8C266" w14:textId="77777777" w:rsidR="003E386C" w:rsidRPr="003E386C" w:rsidRDefault="003E386C" w:rsidP="003E386C">
      <w:pPr>
        <w:spacing w:line="276" w:lineRule="auto"/>
        <w:rPr>
          <w:rFonts w:ascii="Calibri" w:hAnsi="Calibri"/>
        </w:rPr>
      </w:pPr>
    </w:p>
    <w:p w14:paraId="35768D4F" w14:textId="56233D34" w:rsidR="003E386C" w:rsidRPr="003E386C" w:rsidRDefault="003E386C" w:rsidP="003E386C">
      <w:pPr>
        <w:spacing w:line="276" w:lineRule="auto"/>
        <w:rPr>
          <w:rFonts w:ascii="Calibri" w:hAnsi="Calibri"/>
        </w:rPr>
      </w:pPr>
      <w:r w:rsidRPr="003E386C">
        <w:rPr>
          <w:rFonts w:ascii="Calibri" w:hAnsi="Calibri"/>
        </w:rPr>
        <w:lastRenderedPageBreak/>
        <w:t>This was quoted of Jesus when He rides into the city of Jerusalem right before His crucifixion. People were saying the same thing about Him</w:t>
      </w:r>
      <w:r w:rsidR="00141E69">
        <w:rPr>
          <w:rFonts w:ascii="Calibri" w:hAnsi="Calibri"/>
        </w:rPr>
        <w:t xml:space="preserve">. </w:t>
      </w:r>
      <w:r w:rsidRPr="003E386C">
        <w:rPr>
          <w:rFonts w:ascii="Calibri" w:hAnsi="Calibri"/>
        </w:rPr>
        <w:t>“Blessed is he who comes in the name of the Lord”</w:t>
      </w:r>
      <w:r w:rsidR="00141E69">
        <w:rPr>
          <w:rFonts w:ascii="Calibri" w:hAnsi="Calibri"/>
        </w:rPr>
        <w:t xml:space="preserve"> (Matthew 21:9).</w:t>
      </w:r>
    </w:p>
    <w:p w14:paraId="2017E9C4" w14:textId="77777777" w:rsidR="003E386C" w:rsidRPr="003E386C" w:rsidRDefault="003E386C" w:rsidP="003E386C">
      <w:pPr>
        <w:spacing w:line="276" w:lineRule="auto"/>
        <w:rPr>
          <w:rFonts w:ascii="Calibri" w:hAnsi="Calibri"/>
        </w:rPr>
      </w:pPr>
    </w:p>
    <w:p w14:paraId="506FC46A" w14:textId="77777777" w:rsidR="003E386C" w:rsidRPr="003E386C" w:rsidRDefault="003E386C" w:rsidP="003E386C">
      <w:pPr>
        <w:spacing w:line="276" w:lineRule="auto"/>
        <w:rPr>
          <w:rFonts w:ascii="Calibri" w:hAnsi="Calibri"/>
        </w:rPr>
      </w:pPr>
      <w:r w:rsidRPr="003E386C">
        <w:rPr>
          <w:rFonts w:ascii="Calibri" w:hAnsi="Calibri"/>
        </w:rPr>
        <w:t xml:space="preserve">We need to give </w:t>
      </w:r>
      <w:proofErr w:type="gramStart"/>
      <w:r w:rsidRPr="003E386C">
        <w:rPr>
          <w:rFonts w:ascii="Calibri" w:hAnsi="Calibri"/>
        </w:rPr>
        <w:t>Jesus</w:t>
      </w:r>
      <w:proofErr w:type="gramEnd"/>
      <w:r w:rsidRPr="003E386C">
        <w:rPr>
          <w:rFonts w:ascii="Calibri" w:hAnsi="Calibri"/>
        </w:rPr>
        <w:t xml:space="preserve"> praise for all that we have. Let's make it our goal to not be dominated by the guilt of the past. Let's not worry about tomorrow. Let's pursue the purposes that God has for us today so that we can maximize the time that we have here on earth. Let's tell the story of the great things that God has done.</w:t>
      </w:r>
    </w:p>
    <w:p w14:paraId="6ACF09E5" w14:textId="77777777" w:rsidR="003E386C" w:rsidRPr="003E386C" w:rsidRDefault="003E386C" w:rsidP="003E386C">
      <w:pPr>
        <w:spacing w:line="276" w:lineRule="auto"/>
        <w:rPr>
          <w:rFonts w:ascii="Calibri" w:hAnsi="Calibri"/>
        </w:rPr>
      </w:pPr>
    </w:p>
    <w:p w14:paraId="6CF3048B" w14:textId="2CFF44F4" w:rsidR="003E386C" w:rsidRPr="003E386C" w:rsidRDefault="003E386C" w:rsidP="003E386C">
      <w:pPr>
        <w:spacing w:line="276" w:lineRule="auto"/>
        <w:rPr>
          <w:rFonts w:ascii="Calibri" w:hAnsi="Calibri"/>
        </w:rPr>
      </w:pPr>
      <w:r w:rsidRPr="003E386C">
        <w:rPr>
          <w:rFonts w:ascii="Calibri" w:hAnsi="Calibri"/>
        </w:rPr>
        <w:br w:type="page"/>
      </w:r>
      <w:r w:rsidRPr="003E386C">
        <w:rPr>
          <w:rFonts w:ascii="Calibri" w:hAnsi="Calibri"/>
          <w:b/>
          <w:bCs/>
          <w:sz w:val="28"/>
          <w:szCs w:val="28"/>
          <w:u w:val="single"/>
        </w:rPr>
        <w:lastRenderedPageBreak/>
        <w:t>OUTLINE</w:t>
      </w:r>
    </w:p>
    <w:p w14:paraId="42022A5A" w14:textId="77777777" w:rsidR="003E386C" w:rsidRPr="003E386C" w:rsidRDefault="003E386C" w:rsidP="003E386C">
      <w:pPr>
        <w:spacing w:line="276" w:lineRule="auto"/>
        <w:rPr>
          <w:rFonts w:ascii="Calibri" w:hAnsi="Calibri"/>
          <w:b/>
          <w:bCs/>
          <w:u w:val="single"/>
        </w:rPr>
      </w:pPr>
    </w:p>
    <w:p w14:paraId="681FA139" w14:textId="77777777" w:rsidR="003E386C" w:rsidRPr="003E386C" w:rsidRDefault="003E386C" w:rsidP="003E386C">
      <w:pPr>
        <w:spacing w:line="276" w:lineRule="auto"/>
        <w:rPr>
          <w:rFonts w:ascii="Calibri" w:hAnsi="Calibri"/>
        </w:rPr>
      </w:pPr>
      <w:r w:rsidRPr="003E386C">
        <w:rPr>
          <w:rFonts w:ascii="Calibri" w:hAnsi="Calibri"/>
        </w:rPr>
        <w:t>“This is the day the Lord has made. We will rejoice and be glad in it.”</w:t>
      </w:r>
      <w:r w:rsidRPr="003E386C">
        <w:rPr>
          <w:rFonts w:ascii="Calibri" w:hAnsi="Calibri"/>
        </w:rPr>
        <w:br/>
        <w:t>Psalm 118:24 (NLT)</w:t>
      </w:r>
    </w:p>
    <w:p w14:paraId="20790271" w14:textId="77777777" w:rsidR="003E386C" w:rsidRPr="003E386C" w:rsidRDefault="003E386C" w:rsidP="003E386C">
      <w:pPr>
        <w:spacing w:line="276" w:lineRule="auto"/>
        <w:rPr>
          <w:rFonts w:ascii="Calibri" w:hAnsi="Calibri"/>
        </w:rPr>
      </w:pPr>
    </w:p>
    <w:p w14:paraId="5D5F70C1" w14:textId="77777777" w:rsidR="003E386C" w:rsidRPr="003E386C" w:rsidRDefault="003E386C" w:rsidP="003E386C">
      <w:pPr>
        <w:spacing w:line="276" w:lineRule="auto"/>
        <w:rPr>
          <w:rFonts w:ascii="Calibri" w:hAnsi="Calibri"/>
        </w:rPr>
      </w:pPr>
      <w:r w:rsidRPr="003E386C">
        <w:rPr>
          <w:rFonts w:ascii="Calibri" w:hAnsi="Calibri"/>
          <w:b/>
          <w:bCs/>
        </w:rPr>
        <w:t>1. DON’T GET HUNG UP ON THE </w:t>
      </w:r>
      <w:r w:rsidRPr="007D1189">
        <w:rPr>
          <w:rFonts w:ascii="Calibri" w:hAnsi="Calibri"/>
          <w:b/>
          <w:bCs/>
        </w:rPr>
        <w:t>PAST</w:t>
      </w:r>
    </w:p>
    <w:p w14:paraId="317595CC" w14:textId="77777777" w:rsidR="003E386C" w:rsidRPr="003E386C" w:rsidRDefault="003E386C" w:rsidP="003E386C">
      <w:pPr>
        <w:spacing w:line="276" w:lineRule="auto"/>
        <w:rPr>
          <w:rFonts w:ascii="Calibri" w:hAnsi="Calibri"/>
        </w:rPr>
      </w:pPr>
    </w:p>
    <w:p w14:paraId="07008C5A" w14:textId="20EFE3B0" w:rsidR="003E386C" w:rsidRPr="003E386C" w:rsidRDefault="003E386C" w:rsidP="003E386C">
      <w:pPr>
        <w:spacing w:line="276" w:lineRule="auto"/>
        <w:rPr>
          <w:rFonts w:ascii="Calibri" w:hAnsi="Calibri"/>
        </w:rPr>
      </w:pPr>
      <w:r w:rsidRPr="003E386C">
        <w:rPr>
          <w:rFonts w:ascii="Calibri" w:hAnsi="Calibri"/>
        </w:rPr>
        <w:t>“The Lord is for me, so I will have no fear. What can mere people do to me? It is better to take refuge in the Lord than to trust in people.”</w:t>
      </w:r>
      <w:r w:rsidRPr="003E386C">
        <w:rPr>
          <w:rFonts w:ascii="Calibri" w:hAnsi="Calibri"/>
        </w:rPr>
        <w:br/>
        <w:t>Psalm 118:6-8 (NLT)</w:t>
      </w:r>
    </w:p>
    <w:p w14:paraId="3B1518FC" w14:textId="77777777" w:rsidR="003E386C" w:rsidRPr="003E386C" w:rsidRDefault="003E386C" w:rsidP="003E386C">
      <w:pPr>
        <w:spacing w:line="276" w:lineRule="auto"/>
        <w:rPr>
          <w:rFonts w:ascii="Calibri" w:hAnsi="Calibri"/>
        </w:rPr>
      </w:pPr>
    </w:p>
    <w:p w14:paraId="336C4F8B" w14:textId="77777777" w:rsidR="003E386C" w:rsidRPr="003E386C" w:rsidRDefault="003E386C" w:rsidP="003E386C">
      <w:pPr>
        <w:spacing w:line="276" w:lineRule="auto"/>
        <w:rPr>
          <w:rFonts w:ascii="Calibri" w:hAnsi="Calibri"/>
        </w:rPr>
      </w:pPr>
      <w:r w:rsidRPr="003E386C">
        <w:rPr>
          <w:rFonts w:ascii="Calibri" w:hAnsi="Calibri"/>
          <w:b/>
          <w:bCs/>
        </w:rPr>
        <w:t>2. DON’T WORRY ABOUT </w:t>
      </w:r>
      <w:r w:rsidRPr="007D1189">
        <w:rPr>
          <w:rFonts w:ascii="Calibri" w:hAnsi="Calibri"/>
          <w:b/>
          <w:bCs/>
        </w:rPr>
        <w:t>TOMORROW</w:t>
      </w:r>
    </w:p>
    <w:p w14:paraId="5D3452B9" w14:textId="77777777" w:rsidR="003E386C" w:rsidRPr="003E386C" w:rsidRDefault="003E386C" w:rsidP="003E386C">
      <w:pPr>
        <w:spacing w:line="276" w:lineRule="auto"/>
        <w:rPr>
          <w:rFonts w:ascii="Calibri" w:hAnsi="Calibri"/>
        </w:rPr>
      </w:pPr>
      <w:r w:rsidRPr="003E386C">
        <w:rPr>
          <w:rFonts w:ascii="Calibri" w:hAnsi="Calibri"/>
        </w:rPr>
        <w:t>“So don’t worry about tomorrow, for tomorrow will bring its own worries. Today’s trouble is enough for today.”</w:t>
      </w:r>
      <w:r w:rsidRPr="003E386C">
        <w:rPr>
          <w:rFonts w:ascii="Calibri" w:hAnsi="Calibri"/>
        </w:rPr>
        <w:br/>
        <w:t>Matthew 6:34 (NLT)</w:t>
      </w:r>
    </w:p>
    <w:p w14:paraId="3B566B22" w14:textId="77777777" w:rsidR="003E386C" w:rsidRPr="003E386C" w:rsidRDefault="003E386C" w:rsidP="003E386C">
      <w:pPr>
        <w:spacing w:line="276" w:lineRule="auto"/>
        <w:rPr>
          <w:rFonts w:ascii="Calibri" w:hAnsi="Calibri"/>
        </w:rPr>
      </w:pPr>
    </w:p>
    <w:p w14:paraId="7D58CEB7" w14:textId="77777777" w:rsidR="003E386C" w:rsidRPr="003E386C" w:rsidRDefault="003E386C" w:rsidP="003E386C">
      <w:pPr>
        <w:spacing w:line="276" w:lineRule="auto"/>
        <w:rPr>
          <w:rFonts w:ascii="Calibri" w:hAnsi="Calibri"/>
          <w:b/>
          <w:bCs/>
        </w:rPr>
      </w:pPr>
      <w:r w:rsidRPr="003E386C">
        <w:rPr>
          <w:rFonts w:ascii="Calibri" w:hAnsi="Calibri"/>
          <w:b/>
          <w:bCs/>
        </w:rPr>
        <w:t>3. DON’T MISS WHAT GOD HAS FOR YOU TODAY</w:t>
      </w:r>
    </w:p>
    <w:p w14:paraId="52FF3ABD" w14:textId="77777777" w:rsidR="003E386C" w:rsidRPr="003E386C" w:rsidRDefault="003E386C" w:rsidP="003E386C">
      <w:pPr>
        <w:spacing w:line="276" w:lineRule="auto"/>
        <w:rPr>
          <w:rFonts w:ascii="Calibri" w:hAnsi="Calibri"/>
        </w:rPr>
      </w:pPr>
    </w:p>
    <w:p w14:paraId="247D5308" w14:textId="77777777" w:rsidR="003E386C" w:rsidRPr="003E386C" w:rsidRDefault="003E386C" w:rsidP="003E386C">
      <w:pPr>
        <w:spacing w:line="276" w:lineRule="auto"/>
        <w:rPr>
          <w:rFonts w:ascii="Calibri" w:hAnsi="Calibri"/>
        </w:rPr>
      </w:pPr>
      <w:r w:rsidRPr="003E386C">
        <w:rPr>
          <w:rFonts w:ascii="Calibri" w:hAnsi="Calibri"/>
        </w:rPr>
        <w:t>a. Every day is a new </w:t>
      </w:r>
      <w:r w:rsidRPr="003E386C">
        <w:rPr>
          <w:rFonts w:ascii="Calibri" w:hAnsi="Calibri"/>
          <w:u w:val="single"/>
        </w:rPr>
        <w:t>OPPORTUNITY </w:t>
      </w:r>
    </w:p>
    <w:p w14:paraId="76E722BC" w14:textId="77777777" w:rsidR="003E386C" w:rsidRPr="003E386C" w:rsidRDefault="003E386C" w:rsidP="003E386C">
      <w:pPr>
        <w:spacing w:line="276" w:lineRule="auto"/>
        <w:rPr>
          <w:rFonts w:ascii="Calibri" w:hAnsi="Calibri"/>
        </w:rPr>
      </w:pPr>
      <w:r w:rsidRPr="003E386C">
        <w:rPr>
          <w:rFonts w:ascii="Calibri" w:hAnsi="Calibri"/>
        </w:rPr>
        <w:t>b. Every day is a new </w:t>
      </w:r>
      <w:r w:rsidRPr="003E386C">
        <w:rPr>
          <w:rFonts w:ascii="Calibri" w:hAnsi="Calibri"/>
          <w:u w:val="single"/>
        </w:rPr>
        <w:t>ADVENTURE</w:t>
      </w:r>
    </w:p>
    <w:p w14:paraId="1C2C756B" w14:textId="77777777" w:rsidR="003E386C" w:rsidRPr="003E386C" w:rsidRDefault="003E386C" w:rsidP="003E386C">
      <w:pPr>
        <w:spacing w:line="276" w:lineRule="auto"/>
        <w:rPr>
          <w:rFonts w:ascii="Calibri" w:hAnsi="Calibri"/>
          <w:u w:val="single"/>
        </w:rPr>
      </w:pPr>
      <w:r w:rsidRPr="003E386C">
        <w:rPr>
          <w:rFonts w:ascii="Calibri" w:hAnsi="Calibri"/>
        </w:rPr>
        <w:t>c. Every day is a new </w:t>
      </w:r>
      <w:r w:rsidRPr="003E386C">
        <w:rPr>
          <w:rFonts w:ascii="Calibri" w:hAnsi="Calibri"/>
          <w:u w:val="single"/>
        </w:rPr>
        <w:t>CHALLENGE</w:t>
      </w:r>
    </w:p>
    <w:p w14:paraId="70A14BBB" w14:textId="77777777" w:rsidR="003E386C" w:rsidRPr="003E386C" w:rsidRDefault="003E386C" w:rsidP="003E386C">
      <w:pPr>
        <w:spacing w:line="276" w:lineRule="auto"/>
        <w:rPr>
          <w:rFonts w:ascii="Calibri" w:hAnsi="Calibri"/>
        </w:rPr>
      </w:pPr>
    </w:p>
    <w:p w14:paraId="76E3382C" w14:textId="77777777" w:rsidR="003E386C" w:rsidRPr="003E386C" w:rsidRDefault="003E386C" w:rsidP="003E386C">
      <w:pPr>
        <w:numPr>
          <w:ilvl w:val="0"/>
          <w:numId w:val="10"/>
        </w:numPr>
        <w:spacing w:line="276" w:lineRule="auto"/>
        <w:rPr>
          <w:rFonts w:ascii="Calibri" w:hAnsi="Calibri"/>
        </w:rPr>
      </w:pPr>
      <w:r w:rsidRPr="003E386C">
        <w:rPr>
          <w:rFonts w:ascii="Calibri" w:hAnsi="Calibri"/>
          <w:b/>
          <w:bCs/>
        </w:rPr>
        <w:t>Today I Will Give </w:t>
      </w:r>
      <w:r w:rsidRPr="003E386C">
        <w:rPr>
          <w:rFonts w:ascii="Calibri" w:hAnsi="Calibri"/>
          <w:b/>
          <w:bCs/>
          <w:u w:val="single"/>
        </w:rPr>
        <w:t>Thanks</w:t>
      </w:r>
    </w:p>
    <w:p w14:paraId="05EED7EA" w14:textId="77777777" w:rsidR="003E386C" w:rsidRPr="003E386C" w:rsidRDefault="003E386C" w:rsidP="003E386C">
      <w:pPr>
        <w:spacing w:line="276" w:lineRule="auto"/>
        <w:rPr>
          <w:rFonts w:ascii="Calibri" w:hAnsi="Calibri"/>
        </w:rPr>
      </w:pPr>
      <w:r w:rsidRPr="003E386C">
        <w:rPr>
          <w:rFonts w:ascii="Calibri" w:hAnsi="Calibri"/>
        </w:rPr>
        <w:t>“Give thanks to the Lord, for he is good! His faithful love endures forever.”</w:t>
      </w:r>
      <w:r w:rsidRPr="003E386C">
        <w:rPr>
          <w:rFonts w:ascii="Calibri" w:hAnsi="Calibri"/>
        </w:rPr>
        <w:br/>
        <w:t>Psalm 118:1 (NLT)</w:t>
      </w:r>
    </w:p>
    <w:p w14:paraId="36DDDD16" w14:textId="77777777" w:rsidR="003E386C" w:rsidRPr="003E386C" w:rsidRDefault="003E386C" w:rsidP="003E386C">
      <w:pPr>
        <w:spacing w:line="276" w:lineRule="auto"/>
        <w:rPr>
          <w:rFonts w:ascii="Calibri" w:hAnsi="Calibri"/>
        </w:rPr>
      </w:pPr>
    </w:p>
    <w:p w14:paraId="78776DDB" w14:textId="77777777" w:rsidR="003E386C" w:rsidRPr="003E386C" w:rsidRDefault="003E386C" w:rsidP="003E386C">
      <w:pPr>
        <w:numPr>
          <w:ilvl w:val="0"/>
          <w:numId w:val="11"/>
        </w:numPr>
        <w:spacing w:line="276" w:lineRule="auto"/>
        <w:rPr>
          <w:rFonts w:ascii="Calibri" w:hAnsi="Calibri"/>
        </w:rPr>
      </w:pPr>
      <w:r w:rsidRPr="003E386C">
        <w:rPr>
          <w:rFonts w:ascii="Calibri" w:hAnsi="Calibri"/>
          <w:b/>
          <w:bCs/>
        </w:rPr>
        <w:t>Today I Will </w:t>
      </w:r>
      <w:r w:rsidRPr="003E386C">
        <w:rPr>
          <w:rFonts w:ascii="Calibri" w:hAnsi="Calibri"/>
          <w:b/>
          <w:bCs/>
          <w:u w:val="single"/>
        </w:rPr>
        <w:t>Trust</w:t>
      </w:r>
      <w:r w:rsidRPr="003E386C">
        <w:rPr>
          <w:rFonts w:ascii="Calibri" w:hAnsi="Calibri"/>
          <w:b/>
          <w:bCs/>
        </w:rPr>
        <w:t> God</w:t>
      </w:r>
    </w:p>
    <w:p w14:paraId="18BE54BC" w14:textId="77777777" w:rsidR="003E386C" w:rsidRPr="003E386C" w:rsidRDefault="003E386C" w:rsidP="003E386C">
      <w:pPr>
        <w:spacing w:line="276" w:lineRule="auto"/>
        <w:rPr>
          <w:rFonts w:ascii="Calibri" w:hAnsi="Calibri"/>
        </w:rPr>
      </w:pPr>
      <w:r w:rsidRPr="003E386C">
        <w:rPr>
          <w:rFonts w:ascii="Calibri" w:hAnsi="Calibri"/>
        </w:rPr>
        <w:t>“In my distress I prayed to the Lord, and the Lord answered me and set me free. The Lord is for me, so I will have no fear. What can mere people do to me?”</w:t>
      </w:r>
      <w:r w:rsidRPr="003E386C">
        <w:rPr>
          <w:rFonts w:ascii="Calibri" w:hAnsi="Calibri"/>
        </w:rPr>
        <w:br/>
        <w:t>Psalm 118:5-6 (NLT)</w:t>
      </w:r>
    </w:p>
    <w:p w14:paraId="58C5729B" w14:textId="77777777" w:rsidR="003E386C" w:rsidRPr="003E386C" w:rsidRDefault="003E386C" w:rsidP="003E386C">
      <w:pPr>
        <w:spacing w:line="276" w:lineRule="auto"/>
        <w:rPr>
          <w:rFonts w:ascii="Calibri" w:hAnsi="Calibri"/>
        </w:rPr>
      </w:pPr>
    </w:p>
    <w:p w14:paraId="29CA9AFF" w14:textId="77777777" w:rsidR="003E386C" w:rsidRPr="003E386C" w:rsidRDefault="003E386C" w:rsidP="003E386C">
      <w:pPr>
        <w:numPr>
          <w:ilvl w:val="0"/>
          <w:numId w:val="12"/>
        </w:numPr>
        <w:spacing w:line="276" w:lineRule="auto"/>
        <w:rPr>
          <w:rFonts w:ascii="Calibri" w:hAnsi="Calibri"/>
        </w:rPr>
      </w:pPr>
      <w:r w:rsidRPr="003E386C">
        <w:rPr>
          <w:rFonts w:ascii="Calibri" w:hAnsi="Calibri"/>
          <w:b/>
          <w:bCs/>
        </w:rPr>
        <w:t>Today I Will </w:t>
      </w:r>
      <w:r w:rsidRPr="003E386C">
        <w:rPr>
          <w:rFonts w:ascii="Calibri" w:hAnsi="Calibri"/>
          <w:b/>
          <w:bCs/>
          <w:u w:val="single"/>
        </w:rPr>
        <w:t>Triumph</w:t>
      </w:r>
    </w:p>
    <w:p w14:paraId="5CA8F7AF" w14:textId="77777777" w:rsidR="003E386C" w:rsidRPr="003E386C" w:rsidRDefault="003E386C" w:rsidP="003E386C">
      <w:pPr>
        <w:spacing w:line="276" w:lineRule="auto"/>
        <w:rPr>
          <w:rFonts w:ascii="Calibri" w:hAnsi="Calibri"/>
        </w:rPr>
      </w:pPr>
    </w:p>
    <w:p w14:paraId="5932E69D" w14:textId="77777777" w:rsidR="003E386C" w:rsidRPr="003E386C" w:rsidRDefault="003E386C" w:rsidP="003E386C">
      <w:pPr>
        <w:spacing w:line="276" w:lineRule="auto"/>
        <w:rPr>
          <w:rFonts w:ascii="Calibri" w:hAnsi="Calibri"/>
        </w:rPr>
      </w:pPr>
      <w:r w:rsidRPr="003E386C">
        <w:rPr>
          <w:rFonts w:ascii="Calibri" w:hAnsi="Calibri"/>
        </w:rPr>
        <w:t xml:space="preserve">“Though hostile nations surrounded me, I destroyed them all with the authority of the Lord. Yes, they surrounded and attacked me, but I destroyed them all with the authority of the Lord. They swarmed around me like bees; they blazed against me like a crackling fire. But I destroyed </w:t>
      </w:r>
      <w:r w:rsidRPr="003E386C">
        <w:rPr>
          <w:rFonts w:ascii="Calibri" w:hAnsi="Calibri"/>
        </w:rPr>
        <w:lastRenderedPageBreak/>
        <w:t>them all with the authority of the Lord.”</w:t>
      </w:r>
      <w:r w:rsidRPr="003E386C">
        <w:rPr>
          <w:rFonts w:ascii="Calibri" w:hAnsi="Calibri"/>
        </w:rPr>
        <w:br/>
        <w:t>Psalm 118:10-12 (NLT)</w:t>
      </w:r>
    </w:p>
    <w:p w14:paraId="10C60069" w14:textId="77777777" w:rsidR="003E386C" w:rsidRPr="003E386C" w:rsidRDefault="003E386C" w:rsidP="003E386C">
      <w:pPr>
        <w:spacing w:line="276" w:lineRule="auto"/>
        <w:rPr>
          <w:rFonts w:ascii="Calibri" w:hAnsi="Calibri"/>
        </w:rPr>
      </w:pPr>
    </w:p>
    <w:p w14:paraId="170A7ACA" w14:textId="77777777" w:rsidR="003E386C" w:rsidRPr="003E386C" w:rsidRDefault="003E386C" w:rsidP="003E386C">
      <w:pPr>
        <w:numPr>
          <w:ilvl w:val="0"/>
          <w:numId w:val="13"/>
        </w:numPr>
        <w:spacing w:line="276" w:lineRule="auto"/>
        <w:rPr>
          <w:rFonts w:ascii="Calibri" w:hAnsi="Calibri"/>
        </w:rPr>
      </w:pPr>
      <w:r w:rsidRPr="003E386C">
        <w:rPr>
          <w:rFonts w:ascii="Calibri" w:hAnsi="Calibri"/>
          <w:b/>
          <w:bCs/>
        </w:rPr>
        <w:t>Today I Will </w:t>
      </w:r>
      <w:r w:rsidRPr="003E386C">
        <w:rPr>
          <w:rFonts w:ascii="Calibri" w:hAnsi="Calibri"/>
          <w:b/>
          <w:bCs/>
          <w:u w:val="single"/>
        </w:rPr>
        <w:t>Tell</w:t>
      </w:r>
    </w:p>
    <w:p w14:paraId="0815452B" w14:textId="77777777" w:rsidR="003E386C" w:rsidRPr="003E386C" w:rsidRDefault="003E386C" w:rsidP="003E386C">
      <w:pPr>
        <w:spacing w:line="276" w:lineRule="auto"/>
        <w:rPr>
          <w:rFonts w:ascii="Calibri" w:hAnsi="Calibri"/>
          <w:b/>
          <w:bCs/>
        </w:rPr>
      </w:pPr>
    </w:p>
    <w:p w14:paraId="330B356C" w14:textId="77777777" w:rsidR="003E386C" w:rsidRPr="003E386C" w:rsidRDefault="003E386C" w:rsidP="003E386C">
      <w:pPr>
        <w:spacing w:line="276" w:lineRule="auto"/>
        <w:rPr>
          <w:rFonts w:ascii="Calibri" w:hAnsi="Calibri"/>
        </w:rPr>
      </w:pPr>
      <w:r w:rsidRPr="003E386C">
        <w:rPr>
          <w:rFonts w:ascii="Calibri" w:hAnsi="Calibri"/>
        </w:rPr>
        <w:t>“Songs of joy and victory are sung in the camp of the godly. The strong right arm of the Lord has done glorious things! The strong right arm of the Lord is raised in triumph. The strong right arm of the Lord has done glorious things! I will not die; instead, I will live to tell what the Lord has done.”</w:t>
      </w:r>
    </w:p>
    <w:p w14:paraId="500D4FEB" w14:textId="77777777" w:rsidR="003E386C" w:rsidRPr="003E386C" w:rsidRDefault="003E386C" w:rsidP="003E386C">
      <w:pPr>
        <w:spacing w:line="276" w:lineRule="auto"/>
        <w:rPr>
          <w:rFonts w:ascii="Calibri" w:hAnsi="Calibri"/>
        </w:rPr>
      </w:pPr>
      <w:r w:rsidRPr="003E386C">
        <w:rPr>
          <w:rFonts w:ascii="Calibri" w:hAnsi="Calibri"/>
        </w:rPr>
        <w:t>Psalm 118:15-17 (NLT)</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96C54" w14:textId="77777777" w:rsidR="00E568D3" w:rsidRDefault="00E568D3">
      <w:r>
        <w:separator/>
      </w:r>
    </w:p>
  </w:endnote>
  <w:endnote w:type="continuationSeparator" w:id="0">
    <w:p w14:paraId="296DD5AA" w14:textId="77777777" w:rsidR="00E568D3" w:rsidRDefault="00E568D3">
      <w:r>
        <w:continuationSeparator/>
      </w:r>
    </w:p>
  </w:endnote>
  <w:endnote w:type="continuationNotice" w:id="1">
    <w:p w14:paraId="2C86B54E" w14:textId="77777777" w:rsidR="00E568D3" w:rsidRDefault="00E56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2EE50" w14:textId="77777777" w:rsidR="001732B9" w:rsidRDefault="001732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1E093285" w:rsidR="000D064C" w:rsidRPr="00E001F4" w:rsidRDefault="00A11D21" w:rsidP="00A11D21">
    <w:pPr>
      <w:pStyle w:val="Footer"/>
      <w:rPr>
        <w:rFonts w:ascii="Calibri" w:hAnsi="Calibri"/>
      </w:rPr>
    </w:pPr>
    <w:r>
      <w:rPr>
        <w:rFonts w:ascii="Calibri" w:hAnsi="Calibri"/>
        <w:b/>
        <w:bCs/>
      </w:rPr>
      <w:tab/>
    </w:r>
    <w:r w:rsidR="00A15CDE">
      <w:rPr>
        <w:rFonts w:ascii="Calibri" w:hAnsi="Calibri"/>
        <w:b/>
        <w:bCs/>
      </w:rPr>
      <w:t>It’s A Mindset</w:t>
    </w:r>
    <w:r w:rsidR="000D064C" w:rsidRPr="00E001F4">
      <w:rPr>
        <w:rFonts w:ascii="Calibri" w:hAnsi="Calibri"/>
        <w:b/>
        <w:bCs/>
      </w:rPr>
      <w:t>—</w:t>
    </w:r>
    <w:r w:rsidR="003E386C">
      <w:rPr>
        <w:rFonts w:ascii="Calibri" w:hAnsi="Calibri"/>
        <w:b/>
        <w:bCs/>
      </w:rPr>
      <w:t xml:space="preserve">Today Is </w:t>
    </w:r>
    <w:proofErr w:type="gramStart"/>
    <w:r w:rsidR="003E386C">
      <w:rPr>
        <w:rFonts w:ascii="Calibri" w:hAnsi="Calibri"/>
        <w:b/>
        <w:bCs/>
      </w:rPr>
      <w:t>The</w:t>
    </w:r>
    <w:proofErr w:type="gramEnd"/>
    <w:r w:rsidR="003E386C">
      <w:rPr>
        <w:rFonts w:ascii="Calibri" w:hAnsi="Calibri"/>
        <w:b/>
        <w:bCs/>
      </w:rPr>
      <w:t xml:space="preserve"> Day</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D2B9C" w14:textId="77777777" w:rsidR="001732B9" w:rsidRDefault="001732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44B21" w14:textId="77777777" w:rsidR="00E568D3" w:rsidRDefault="00E568D3">
      <w:r>
        <w:separator/>
      </w:r>
    </w:p>
  </w:footnote>
  <w:footnote w:type="continuationSeparator" w:id="0">
    <w:p w14:paraId="018DCFF8" w14:textId="77777777" w:rsidR="00E568D3" w:rsidRDefault="00E568D3">
      <w:r>
        <w:continuationSeparator/>
      </w:r>
    </w:p>
  </w:footnote>
  <w:footnote w:type="continuationNotice" w:id="1">
    <w:p w14:paraId="4015AD3F" w14:textId="77777777" w:rsidR="00E568D3" w:rsidRDefault="00E56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63172D90"/>
    <w:multiLevelType w:val="multilevel"/>
    <w:tmpl w:val="387447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A43335"/>
    <w:multiLevelType w:val="multilevel"/>
    <w:tmpl w:val="87EAA6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DB4C8B"/>
    <w:multiLevelType w:val="multilevel"/>
    <w:tmpl w:val="8EFCE4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C1404F"/>
    <w:multiLevelType w:val="multilevel"/>
    <w:tmpl w:val="96FA7E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 w:numId="10" w16cid:durableId="493565933">
    <w:abstractNumId w:val="12"/>
  </w:num>
  <w:num w:numId="11" w16cid:durableId="1585920840">
    <w:abstractNumId w:val="11"/>
  </w:num>
  <w:num w:numId="12" w16cid:durableId="1193226706">
    <w:abstractNumId w:val="9"/>
  </w:num>
  <w:num w:numId="13" w16cid:durableId="5301468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A7D"/>
    <w:rsid w:val="00015507"/>
    <w:rsid w:val="00026902"/>
    <w:rsid w:val="00026CF2"/>
    <w:rsid w:val="000427BF"/>
    <w:rsid w:val="00043861"/>
    <w:rsid w:val="00045681"/>
    <w:rsid w:val="000529A4"/>
    <w:rsid w:val="000732B4"/>
    <w:rsid w:val="00082D3E"/>
    <w:rsid w:val="00084121"/>
    <w:rsid w:val="0008638E"/>
    <w:rsid w:val="00095757"/>
    <w:rsid w:val="000966E0"/>
    <w:rsid w:val="000A14EA"/>
    <w:rsid w:val="000B327E"/>
    <w:rsid w:val="000C27DD"/>
    <w:rsid w:val="000D064C"/>
    <w:rsid w:val="000D6515"/>
    <w:rsid w:val="000E5645"/>
    <w:rsid w:val="000F352B"/>
    <w:rsid w:val="000F36E6"/>
    <w:rsid w:val="000F3E99"/>
    <w:rsid w:val="000F78CC"/>
    <w:rsid w:val="00100E61"/>
    <w:rsid w:val="00101707"/>
    <w:rsid w:val="00113B25"/>
    <w:rsid w:val="00115B54"/>
    <w:rsid w:val="001307E2"/>
    <w:rsid w:val="00132B2D"/>
    <w:rsid w:val="00134671"/>
    <w:rsid w:val="00135D5D"/>
    <w:rsid w:val="00141E69"/>
    <w:rsid w:val="00144288"/>
    <w:rsid w:val="001461B1"/>
    <w:rsid w:val="001732B9"/>
    <w:rsid w:val="001822A0"/>
    <w:rsid w:val="00185CA0"/>
    <w:rsid w:val="001903F1"/>
    <w:rsid w:val="00192007"/>
    <w:rsid w:val="001A2F4C"/>
    <w:rsid w:val="001A35A2"/>
    <w:rsid w:val="001A3BD3"/>
    <w:rsid w:val="001A4038"/>
    <w:rsid w:val="001C6DAF"/>
    <w:rsid w:val="001E3993"/>
    <w:rsid w:val="001F2E97"/>
    <w:rsid w:val="001F736C"/>
    <w:rsid w:val="002252B6"/>
    <w:rsid w:val="002255D9"/>
    <w:rsid w:val="00236AB3"/>
    <w:rsid w:val="00255946"/>
    <w:rsid w:val="00274B7C"/>
    <w:rsid w:val="00274BB9"/>
    <w:rsid w:val="0028034F"/>
    <w:rsid w:val="00285843"/>
    <w:rsid w:val="00290511"/>
    <w:rsid w:val="002A0C34"/>
    <w:rsid w:val="002A1A86"/>
    <w:rsid w:val="002A27F0"/>
    <w:rsid w:val="002B4413"/>
    <w:rsid w:val="002B71A4"/>
    <w:rsid w:val="002B7D3B"/>
    <w:rsid w:val="002B7DA4"/>
    <w:rsid w:val="002C6F20"/>
    <w:rsid w:val="002D3E02"/>
    <w:rsid w:val="002D6FF3"/>
    <w:rsid w:val="002E1AD4"/>
    <w:rsid w:val="002F3A62"/>
    <w:rsid w:val="002F6231"/>
    <w:rsid w:val="00313F0F"/>
    <w:rsid w:val="003220AD"/>
    <w:rsid w:val="00322943"/>
    <w:rsid w:val="003259AC"/>
    <w:rsid w:val="00327235"/>
    <w:rsid w:val="003351DD"/>
    <w:rsid w:val="003360D2"/>
    <w:rsid w:val="0034188B"/>
    <w:rsid w:val="00346C31"/>
    <w:rsid w:val="003749C4"/>
    <w:rsid w:val="00386B56"/>
    <w:rsid w:val="00394E73"/>
    <w:rsid w:val="00397EA2"/>
    <w:rsid w:val="003B4BBB"/>
    <w:rsid w:val="003D2E36"/>
    <w:rsid w:val="003E0C7C"/>
    <w:rsid w:val="003E3313"/>
    <w:rsid w:val="003E386C"/>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96132"/>
    <w:rsid w:val="004A349B"/>
    <w:rsid w:val="004A73C5"/>
    <w:rsid w:val="004B25B5"/>
    <w:rsid w:val="004C3050"/>
    <w:rsid w:val="004C5E5A"/>
    <w:rsid w:val="004D1C32"/>
    <w:rsid w:val="004E7372"/>
    <w:rsid w:val="00504A84"/>
    <w:rsid w:val="005135BB"/>
    <w:rsid w:val="00514E43"/>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364E2"/>
    <w:rsid w:val="006652C7"/>
    <w:rsid w:val="006666D7"/>
    <w:rsid w:val="00672F9E"/>
    <w:rsid w:val="00676E96"/>
    <w:rsid w:val="00677678"/>
    <w:rsid w:val="006961CB"/>
    <w:rsid w:val="006A24A7"/>
    <w:rsid w:val="006A6FCB"/>
    <w:rsid w:val="006B4D5C"/>
    <w:rsid w:val="006B7862"/>
    <w:rsid w:val="006C4559"/>
    <w:rsid w:val="006D24DF"/>
    <w:rsid w:val="006D3136"/>
    <w:rsid w:val="006D3F80"/>
    <w:rsid w:val="006D5364"/>
    <w:rsid w:val="006E4F39"/>
    <w:rsid w:val="006E528C"/>
    <w:rsid w:val="006E77E6"/>
    <w:rsid w:val="00702914"/>
    <w:rsid w:val="00723199"/>
    <w:rsid w:val="007279AC"/>
    <w:rsid w:val="007630E7"/>
    <w:rsid w:val="00791189"/>
    <w:rsid w:val="00795E2F"/>
    <w:rsid w:val="007960BA"/>
    <w:rsid w:val="007A6325"/>
    <w:rsid w:val="007B09DF"/>
    <w:rsid w:val="007C5C95"/>
    <w:rsid w:val="007D1189"/>
    <w:rsid w:val="007E1319"/>
    <w:rsid w:val="007F5E3F"/>
    <w:rsid w:val="00802146"/>
    <w:rsid w:val="008073BF"/>
    <w:rsid w:val="008356BD"/>
    <w:rsid w:val="0084063F"/>
    <w:rsid w:val="00861BBA"/>
    <w:rsid w:val="00866B7A"/>
    <w:rsid w:val="00870C4A"/>
    <w:rsid w:val="00872B1A"/>
    <w:rsid w:val="00873D30"/>
    <w:rsid w:val="00890144"/>
    <w:rsid w:val="00894E92"/>
    <w:rsid w:val="00895E2E"/>
    <w:rsid w:val="008B653B"/>
    <w:rsid w:val="008C653F"/>
    <w:rsid w:val="008D3643"/>
    <w:rsid w:val="00901AEE"/>
    <w:rsid w:val="00907C7C"/>
    <w:rsid w:val="0091120A"/>
    <w:rsid w:val="00911AC1"/>
    <w:rsid w:val="00915AB5"/>
    <w:rsid w:val="009175B4"/>
    <w:rsid w:val="00923C10"/>
    <w:rsid w:val="00937628"/>
    <w:rsid w:val="009417A7"/>
    <w:rsid w:val="00946E81"/>
    <w:rsid w:val="00950138"/>
    <w:rsid w:val="00951E3F"/>
    <w:rsid w:val="00956D2C"/>
    <w:rsid w:val="009605CE"/>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15CDE"/>
    <w:rsid w:val="00A43A90"/>
    <w:rsid w:val="00A51274"/>
    <w:rsid w:val="00A51B63"/>
    <w:rsid w:val="00A64FC4"/>
    <w:rsid w:val="00A770CD"/>
    <w:rsid w:val="00A83591"/>
    <w:rsid w:val="00A84570"/>
    <w:rsid w:val="00A93495"/>
    <w:rsid w:val="00AA5ED6"/>
    <w:rsid w:val="00AB12C5"/>
    <w:rsid w:val="00AC1B83"/>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208D"/>
    <w:rsid w:val="00BE35BE"/>
    <w:rsid w:val="00BF7F06"/>
    <w:rsid w:val="00C01D01"/>
    <w:rsid w:val="00C051F5"/>
    <w:rsid w:val="00C133CA"/>
    <w:rsid w:val="00C21AF8"/>
    <w:rsid w:val="00C251B8"/>
    <w:rsid w:val="00C64E5E"/>
    <w:rsid w:val="00C67DA9"/>
    <w:rsid w:val="00C80B1C"/>
    <w:rsid w:val="00C86674"/>
    <w:rsid w:val="00CB2F64"/>
    <w:rsid w:val="00CC7FC1"/>
    <w:rsid w:val="00CD108B"/>
    <w:rsid w:val="00CD6299"/>
    <w:rsid w:val="00CE52CA"/>
    <w:rsid w:val="00CE6359"/>
    <w:rsid w:val="00CF45D3"/>
    <w:rsid w:val="00CF7248"/>
    <w:rsid w:val="00D17448"/>
    <w:rsid w:val="00D2027F"/>
    <w:rsid w:val="00D21495"/>
    <w:rsid w:val="00D220DB"/>
    <w:rsid w:val="00D22877"/>
    <w:rsid w:val="00D22EE5"/>
    <w:rsid w:val="00D3614E"/>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04312"/>
    <w:rsid w:val="00E3156D"/>
    <w:rsid w:val="00E34A7C"/>
    <w:rsid w:val="00E53191"/>
    <w:rsid w:val="00E568D3"/>
    <w:rsid w:val="00E56D30"/>
    <w:rsid w:val="00E64AE0"/>
    <w:rsid w:val="00E667AB"/>
    <w:rsid w:val="00E75A9B"/>
    <w:rsid w:val="00E80CE9"/>
    <w:rsid w:val="00E91EAD"/>
    <w:rsid w:val="00ED0AA7"/>
    <w:rsid w:val="00EF1491"/>
    <w:rsid w:val="00EF1DC2"/>
    <w:rsid w:val="00F07ABA"/>
    <w:rsid w:val="00F110E3"/>
    <w:rsid w:val="00F152F0"/>
    <w:rsid w:val="00F31C1D"/>
    <w:rsid w:val="00F31FAF"/>
    <w:rsid w:val="00F3234E"/>
    <w:rsid w:val="00F36CB1"/>
    <w:rsid w:val="00F37FD7"/>
    <w:rsid w:val="00F417EF"/>
    <w:rsid w:val="00F47752"/>
    <w:rsid w:val="00F81C0F"/>
    <w:rsid w:val="00F9296D"/>
    <w:rsid w:val="00FA4B6D"/>
    <w:rsid w:val="00FB282C"/>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532373">
      <w:bodyDiv w:val="1"/>
      <w:marLeft w:val="0"/>
      <w:marRight w:val="0"/>
      <w:marTop w:val="0"/>
      <w:marBottom w:val="0"/>
      <w:divBdr>
        <w:top w:val="none" w:sz="0" w:space="0" w:color="auto"/>
        <w:left w:val="none" w:sz="0" w:space="0" w:color="auto"/>
        <w:bottom w:val="none" w:sz="0" w:space="0" w:color="auto"/>
        <w:right w:val="none" w:sz="0" w:space="0" w:color="auto"/>
      </w:divBdr>
    </w:div>
    <w:div w:id="1260410893">
      <w:bodyDiv w:val="1"/>
      <w:marLeft w:val="0"/>
      <w:marRight w:val="0"/>
      <w:marTop w:val="0"/>
      <w:marBottom w:val="0"/>
      <w:divBdr>
        <w:top w:val="none" w:sz="0" w:space="0" w:color="auto"/>
        <w:left w:val="none" w:sz="0" w:space="0" w:color="auto"/>
        <w:bottom w:val="none" w:sz="0" w:space="0" w:color="auto"/>
        <w:right w:val="none" w:sz="0" w:space="0" w:color="auto"/>
      </w:divBdr>
    </w:div>
    <w:div w:id="1375814954">
      <w:bodyDiv w:val="1"/>
      <w:marLeft w:val="0"/>
      <w:marRight w:val="0"/>
      <w:marTop w:val="0"/>
      <w:marBottom w:val="0"/>
      <w:divBdr>
        <w:top w:val="none" w:sz="0" w:space="0" w:color="auto"/>
        <w:left w:val="none" w:sz="0" w:space="0" w:color="auto"/>
        <w:bottom w:val="none" w:sz="0" w:space="0" w:color="auto"/>
        <w:right w:val="none" w:sz="0" w:space="0" w:color="auto"/>
      </w:divBdr>
    </w:div>
    <w:div w:id="15581989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42</TotalTime>
  <Pages>16</Pages>
  <Words>4781</Words>
  <Characters>27252</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31970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8</cp:revision>
  <cp:lastPrinted>2022-12-07T18:00:00Z</cp:lastPrinted>
  <dcterms:created xsi:type="dcterms:W3CDTF">2023-05-02T04:34:00Z</dcterms:created>
  <dcterms:modified xsi:type="dcterms:W3CDTF">2023-05-06T21:34:00Z</dcterms:modified>
  <cp:category/>
</cp:coreProperties>
</file>